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CE5BD" w14:textId="77777777" w:rsidR="00237268" w:rsidRPr="00947211" w:rsidRDefault="00237268" w:rsidP="00693789">
      <w:pPr>
        <w:spacing w:after="0" w:line="240" w:lineRule="auto"/>
        <w:rPr>
          <w:rFonts w:ascii="Times New Roman" w:hAnsi="Times New Roman"/>
        </w:rPr>
      </w:pPr>
    </w:p>
    <w:p w14:paraId="65267EFE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10E2C672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  <w:r w:rsidRPr="00947211">
        <w:rPr>
          <w:rFonts w:ascii="Times New Roman" w:hAnsi="Times New Roman"/>
        </w:rPr>
        <w:t>3. Model raport al comisiei de mobilitate a personalului didactic de predare constituite la nivelul unităţii de învăţământ, referitor la cadrele didactice care au solicitat pretransferul consimţit între unităţi de învăţământ pe un post didactic/catedră vacant(ă)</w:t>
      </w:r>
    </w:p>
    <w:p w14:paraId="66E3B3AA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48708010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  <w:r w:rsidRPr="00947211">
        <w:rPr>
          <w:rFonts w:ascii="Times New Roman" w:hAnsi="Times New Roman"/>
        </w:rPr>
        <w:t>RAPORT</w:t>
      </w:r>
    </w:p>
    <w:p w14:paraId="1EEDB098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1F9C7556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504E2DF9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Subsemnat/a/ul __________, profesor titular la catedra de ________, preşedinte al comisiei de mobilitate a personalului didactic de predare din _____________________, localitatea _________, judeţul _____, numit prin decizia nr. _____/______, împreună cu _______ şi ________, membri ai comisiei, am desfăşurat în perioada ____ următoarele activităţi:</w:t>
      </w:r>
    </w:p>
    <w:p w14:paraId="6246791B" w14:textId="77777777" w:rsidR="00237268" w:rsidRPr="00947211" w:rsidRDefault="00237268" w:rsidP="00237268">
      <w:pPr>
        <w:numPr>
          <w:ilvl w:val="0"/>
          <w:numId w:val="93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am preluat solicitările (şi documentele anexate), înregistrate la secretariatul unităţii de învăţământ de cadre didactice titulare care au solicitat pretransferul consimţit între unităţi de învăţământ pe un post didactic/catedră vacant(ă) din unitate;</w:t>
      </w:r>
    </w:p>
    <w:p w14:paraId="44A0DDDF" w14:textId="05770643" w:rsidR="00237268" w:rsidRPr="00947211" w:rsidRDefault="00237268" w:rsidP="00237268">
      <w:pPr>
        <w:numPr>
          <w:ilvl w:val="0"/>
          <w:numId w:val="93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 xml:space="preserve">am verificat dosarele cadrelor didactice conform criteriilor stabilite la nivelul unităţii de învăţământ şi avizate de </w:t>
      </w:r>
      <w:r w:rsidR="006D7207">
        <w:rPr>
          <w:rFonts w:ascii="Times New Roman" w:hAnsi="Times New Roman"/>
        </w:rPr>
        <w:t>ISJ SĂLAJ</w:t>
      </w:r>
      <w:r w:rsidR="004D2850" w:rsidRPr="00947211">
        <w:rPr>
          <w:rFonts w:ascii="Times New Roman" w:hAnsi="Times New Roman"/>
          <w:i/>
          <w:iCs/>
          <w:sz w:val="16"/>
          <w:szCs w:val="16"/>
        </w:rPr>
        <w:t xml:space="preserve">* </w:t>
      </w:r>
      <w:r w:rsidRPr="00947211">
        <w:rPr>
          <w:rFonts w:ascii="Times New Roman" w:hAnsi="Times New Roman"/>
        </w:rPr>
        <w:t xml:space="preserve"> şi am ierarhizat cadrele didactice care solicită acelaşi post didactic/aceeaşi catedră conform criteriilor prevăzute de metodologie, în ordinea descrescătoare a punctajelor.</w:t>
      </w:r>
    </w:p>
    <w:p w14:paraId="6A6C7E6A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5F3A9082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Au depus solicitări un număr de __ cadre didactice, după cum urmează:</w:t>
      </w:r>
    </w:p>
    <w:p w14:paraId="64C6A98F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1. Doamna/domnul _______, cadru didactic titular pe/la postul didactic/catedra de _____ de la ______ localitatea ____ judeţul ____, cu specializările _________________, pentru postul/posturile/catedra/catedrele_____________________________________________;</w:t>
      </w:r>
    </w:p>
    <w:p w14:paraId="3463C717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2..................................................................................................................................................</w:t>
      </w:r>
    </w:p>
    <w:p w14:paraId="72D985A9" w14:textId="77777777" w:rsidR="00237268" w:rsidRPr="00947211" w:rsidRDefault="00237268" w:rsidP="00237268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1DE9891A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În baza documentelor anexate solicitărilor, am concluzionat următoarele:</w:t>
      </w:r>
    </w:p>
    <w:p w14:paraId="233D62B8" w14:textId="77777777" w:rsidR="00237268" w:rsidRPr="00947211" w:rsidRDefault="00237268" w:rsidP="00237268">
      <w:pPr>
        <w:numPr>
          <w:ilvl w:val="0"/>
          <w:numId w:val="93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Propunem emiterea acordului de principiu pentru pretransfer pe postul didactic/catedra de ________ din unitate pentru doamna/domnul _______, cadru didactic titular pe/la postul didactic/catedra de _____ de la ______, localitatea ____, judeţul ____, cu specializările_______________________________, din următoarele motive:</w:t>
      </w:r>
    </w:p>
    <w:p w14:paraId="0500F022" w14:textId="77777777" w:rsidR="00237268" w:rsidRPr="00947211" w:rsidRDefault="00237268" w:rsidP="00237268">
      <w:pPr>
        <w:numPr>
          <w:ilvl w:val="0"/>
          <w:numId w:val="9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este  clasat pe locul ________________________;</w:t>
      </w:r>
    </w:p>
    <w:p w14:paraId="1009002D" w14:textId="77777777" w:rsidR="00237268" w:rsidRPr="00947211" w:rsidRDefault="00237268" w:rsidP="00237268">
      <w:pPr>
        <w:numPr>
          <w:ilvl w:val="0"/>
          <w:numId w:val="9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îndeplineşte condiţiile de studii necesare ocupării postului didactic/catedrei;</w:t>
      </w:r>
    </w:p>
    <w:p w14:paraId="44587E30" w14:textId="77777777" w:rsidR="00237268" w:rsidRPr="00947211" w:rsidRDefault="00237268" w:rsidP="00237268">
      <w:pPr>
        <w:numPr>
          <w:ilvl w:val="0"/>
          <w:numId w:val="9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îndeplineşte condiţiile specifice stabilite la nivelul unităţii de învăţământ şi avizate de inspectoratul şcolar*;</w:t>
      </w:r>
    </w:p>
    <w:p w14:paraId="11EDC7FD" w14:textId="77777777" w:rsidR="00237268" w:rsidRPr="00947211" w:rsidRDefault="00237268" w:rsidP="00237268">
      <w:pPr>
        <w:numPr>
          <w:ilvl w:val="0"/>
          <w:numId w:val="9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are avizele şi atestatele necesare ocupării postului didactic/catedrei.</w:t>
      </w:r>
    </w:p>
    <w:p w14:paraId="6A1DF280" w14:textId="77777777" w:rsidR="00237268" w:rsidRPr="00947211" w:rsidRDefault="00237268" w:rsidP="0023726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</w:p>
    <w:p w14:paraId="19ECFE2E" w14:textId="77777777" w:rsidR="00237268" w:rsidRPr="00947211" w:rsidRDefault="00237268" w:rsidP="0023726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</w:p>
    <w:p w14:paraId="33DFF0D8" w14:textId="77777777" w:rsidR="00237268" w:rsidRPr="00947211" w:rsidRDefault="00237268" w:rsidP="00237268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312768E9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4FF06F56" w14:textId="77777777" w:rsidR="00237268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 xml:space="preserve">           PREŞEDINTE</w:t>
      </w:r>
      <w:r w:rsidRPr="00947211">
        <w:rPr>
          <w:rFonts w:ascii="Times New Roman" w:hAnsi="Times New Roman"/>
        </w:rPr>
        <w:tab/>
      </w:r>
      <w:r w:rsidRPr="00947211">
        <w:rPr>
          <w:rFonts w:ascii="Times New Roman" w:hAnsi="Times New Roman"/>
        </w:rPr>
        <w:tab/>
      </w:r>
      <w:r w:rsidRPr="00947211">
        <w:rPr>
          <w:rFonts w:ascii="Times New Roman" w:hAnsi="Times New Roman"/>
        </w:rPr>
        <w:tab/>
      </w:r>
      <w:r w:rsidRPr="00947211">
        <w:rPr>
          <w:rFonts w:ascii="Times New Roman" w:hAnsi="Times New Roman"/>
        </w:rPr>
        <w:tab/>
      </w:r>
      <w:r w:rsidRPr="00947211">
        <w:rPr>
          <w:rFonts w:ascii="Times New Roman" w:hAnsi="Times New Roman"/>
        </w:rPr>
        <w:tab/>
      </w:r>
      <w:r w:rsidRPr="00947211">
        <w:rPr>
          <w:rFonts w:ascii="Times New Roman" w:hAnsi="Times New Roman"/>
        </w:rPr>
        <w:tab/>
      </w:r>
      <w:r w:rsidRPr="00947211">
        <w:rPr>
          <w:rFonts w:ascii="Times New Roman" w:hAnsi="Times New Roman"/>
        </w:rPr>
        <w:tab/>
      </w:r>
      <w:r w:rsidRPr="00947211">
        <w:rPr>
          <w:rFonts w:ascii="Times New Roman" w:hAnsi="Times New Roman"/>
        </w:rPr>
        <w:tab/>
      </w:r>
      <w:r w:rsidRPr="00947211">
        <w:rPr>
          <w:rFonts w:ascii="Times New Roman" w:hAnsi="Times New Roman"/>
        </w:rPr>
        <w:tab/>
      </w:r>
      <w:r w:rsidRPr="00947211">
        <w:rPr>
          <w:rFonts w:ascii="Times New Roman" w:hAnsi="Times New Roman"/>
        </w:rPr>
        <w:tab/>
        <w:t>MEMBRI</w:t>
      </w:r>
    </w:p>
    <w:p w14:paraId="2CC12073" w14:textId="77777777" w:rsidR="00B82B59" w:rsidRDefault="00B82B59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00BACAE2" w14:textId="77777777" w:rsidR="00B82B59" w:rsidRDefault="00B82B59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11C08493" w14:textId="77777777" w:rsidR="00B82B59" w:rsidRDefault="00B82B59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2DD6DA65" w14:textId="77777777" w:rsidR="00B82B59" w:rsidRPr="00947211" w:rsidRDefault="00B82B59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55EC1507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CEF7EC4" w14:textId="77777777" w:rsidR="00237268" w:rsidRPr="00947211" w:rsidRDefault="00237268" w:rsidP="00237268">
      <w:pPr>
        <w:ind w:firstLine="567"/>
        <w:jc w:val="both"/>
        <w:rPr>
          <w:rFonts w:ascii="Times New Roman" w:hAnsi="Times New Roman"/>
          <w:i/>
          <w:iCs/>
          <w:sz w:val="16"/>
          <w:szCs w:val="16"/>
        </w:rPr>
      </w:pPr>
      <w:r w:rsidRPr="00947211">
        <w:rPr>
          <w:rFonts w:ascii="Times New Roman" w:hAnsi="Times New Roman"/>
          <w:i/>
          <w:iCs/>
          <w:sz w:val="16"/>
          <w:szCs w:val="16"/>
        </w:rPr>
        <w:t>* În situaţia în care unitatea de învăţământ a stabilit condiţii specifice de ocupare a posturilor didactice/catedrelor avizate de inspectoratul şcolar.</w:t>
      </w:r>
    </w:p>
    <w:p w14:paraId="6ADEFB25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755A166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B1D6958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25F4403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BC1086D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76CEF34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9215ACE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FA58487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BD9F3E7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36EBBFC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A2E8EEF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72E3F3D" w14:textId="77777777" w:rsidR="00237268" w:rsidRPr="00947211" w:rsidRDefault="00237268" w:rsidP="00237268">
      <w:pPr>
        <w:pStyle w:val="Footer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D5E153D" w14:textId="77777777" w:rsidR="00237268" w:rsidRPr="00947211" w:rsidRDefault="00237268" w:rsidP="006D0324">
      <w:pPr>
        <w:pStyle w:val="Footer"/>
        <w:rPr>
          <w:rFonts w:ascii="Times New Roman" w:hAnsi="Times New Roman"/>
          <w:sz w:val="16"/>
          <w:szCs w:val="16"/>
        </w:rPr>
      </w:pPr>
    </w:p>
    <w:p w14:paraId="0D618321" w14:textId="77777777" w:rsidR="00237268" w:rsidRPr="00947211" w:rsidRDefault="00237268" w:rsidP="00237268">
      <w:pPr>
        <w:pStyle w:val="Footer"/>
        <w:jc w:val="right"/>
        <w:rPr>
          <w:rFonts w:ascii="Times New Roman" w:hAnsi="Times New Roman"/>
          <w:sz w:val="16"/>
          <w:szCs w:val="16"/>
        </w:rPr>
      </w:pPr>
    </w:p>
    <w:sectPr w:rsidR="00237268" w:rsidRPr="00947211" w:rsidSect="00B273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2" w:right="562" w:bottom="562" w:left="850" w:header="0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59BA" w14:textId="77777777" w:rsidR="002C703E" w:rsidRDefault="002C703E" w:rsidP="00237268">
      <w:pPr>
        <w:spacing w:after="0" w:line="240" w:lineRule="auto"/>
      </w:pPr>
      <w:r>
        <w:separator/>
      </w:r>
    </w:p>
  </w:endnote>
  <w:endnote w:type="continuationSeparator" w:id="0">
    <w:p w14:paraId="10118F21" w14:textId="77777777" w:rsidR="002C703E" w:rsidRDefault="002C703E" w:rsidP="00237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TimesNewRomanPS-BoldMT">
    <w:altName w:val="Segoe Print"/>
    <w:charset w:val="00"/>
    <w:family w:val="auto"/>
    <w:pitch w:val="default"/>
  </w:font>
  <w:font w:name="Bookman-DemiItalic">
    <w:altName w:val="Segoe Print"/>
    <w:charset w:val="00"/>
    <w:family w:val="auto"/>
    <w:pitch w:val="default"/>
  </w:font>
  <w:font w:name="BoldItalic">
    <w:altName w:val="Segoe Print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2D6C" w14:textId="77777777" w:rsidR="006E79A6" w:rsidRDefault="006E7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0D7CA" w14:textId="77777777" w:rsidR="00103BF5" w:rsidRPr="00E0589B" w:rsidRDefault="00BC34EA">
    <w:pPr>
      <w:pStyle w:val="Footer"/>
      <w:spacing w:after="0" w:line="240" w:lineRule="auto"/>
      <w:jc w:val="center"/>
      <w:rPr>
        <w:rFonts w:ascii="Times New Roman" w:hAnsi="Times New Roman"/>
      </w:rPr>
    </w:pPr>
    <w:r w:rsidRPr="00E0589B">
      <w:rPr>
        <w:rFonts w:ascii="Times New Roman" w:hAnsi="Times New Roman"/>
      </w:rPr>
      <w:fldChar w:fldCharType="begin"/>
    </w:r>
    <w:r w:rsidRPr="00E0589B">
      <w:rPr>
        <w:rFonts w:ascii="Times New Roman" w:hAnsi="Times New Roman"/>
      </w:rPr>
      <w:instrText xml:space="preserve"> PAGE   \* MERGEFORMAT </w:instrText>
    </w:r>
    <w:r w:rsidRPr="00E0589B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11</w:t>
    </w:r>
    <w:r>
      <w:rPr>
        <w:rFonts w:ascii="Times New Roman" w:hAnsi="Times New Roman"/>
        <w:noProof/>
      </w:rPr>
      <w:t>1</w:t>
    </w:r>
    <w:r w:rsidRPr="00E0589B">
      <w:rPr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3DE0" w14:textId="77777777" w:rsidR="006E79A6" w:rsidRDefault="006E7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40F8C" w14:textId="77777777" w:rsidR="002C703E" w:rsidRDefault="002C703E" w:rsidP="00237268">
      <w:pPr>
        <w:spacing w:after="0" w:line="240" w:lineRule="auto"/>
      </w:pPr>
      <w:r>
        <w:separator/>
      </w:r>
    </w:p>
  </w:footnote>
  <w:footnote w:type="continuationSeparator" w:id="0">
    <w:p w14:paraId="208CDB87" w14:textId="77777777" w:rsidR="002C703E" w:rsidRDefault="002C703E" w:rsidP="00237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CE1B" w14:textId="19E9B9ED" w:rsidR="006E79A6" w:rsidRDefault="006E7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15353" w14:textId="199D3794" w:rsidR="006E79A6" w:rsidRDefault="006E7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CD7A8" w14:textId="3A5CEC80" w:rsidR="006E79A6" w:rsidRDefault="006E7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MacroText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BlockText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Subtitle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E-mailSignature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Signatur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11D5"/>
    <w:multiLevelType w:val="hybridMultilevel"/>
    <w:tmpl w:val="0C00DB26"/>
    <w:lvl w:ilvl="0" w:tplc="32FC6C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0D2241F"/>
    <w:multiLevelType w:val="multilevel"/>
    <w:tmpl w:val="C218AB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844763"/>
    <w:multiLevelType w:val="multilevel"/>
    <w:tmpl w:val="0184476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2278B"/>
    <w:multiLevelType w:val="multilevel"/>
    <w:tmpl w:val="785D541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56929D8"/>
    <w:multiLevelType w:val="multilevel"/>
    <w:tmpl w:val="056929D8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60813BE"/>
    <w:multiLevelType w:val="hybridMultilevel"/>
    <w:tmpl w:val="41665C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8E23F7"/>
    <w:multiLevelType w:val="hybridMultilevel"/>
    <w:tmpl w:val="7022267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74A4559"/>
    <w:multiLevelType w:val="multilevel"/>
    <w:tmpl w:val="074A455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09CE5111"/>
    <w:multiLevelType w:val="multilevel"/>
    <w:tmpl w:val="09CE511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C73468"/>
    <w:multiLevelType w:val="multilevel"/>
    <w:tmpl w:val="0AC7346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DF1D41"/>
    <w:multiLevelType w:val="multilevel"/>
    <w:tmpl w:val="0BDF1D4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0C263AC1"/>
    <w:multiLevelType w:val="multilevel"/>
    <w:tmpl w:val="0C263AC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0C803FB0"/>
    <w:multiLevelType w:val="multilevel"/>
    <w:tmpl w:val="D68EBC7C"/>
    <w:lvl w:ilvl="0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CC50595"/>
    <w:multiLevelType w:val="multilevel"/>
    <w:tmpl w:val="0CC50595"/>
    <w:lvl w:ilvl="0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0D5934F0"/>
    <w:multiLevelType w:val="multilevel"/>
    <w:tmpl w:val="0D5934F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0D900E5E"/>
    <w:multiLevelType w:val="multilevel"/>
    <w:tmpl w:val="CD4A1B7E"/>
    <w:lvl w:ilvl="0">
      <w:start w:val="2"/>
      <w:numFmt w:val="bullet"/>
      <w:lvlText w:val="-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0E4A62DC"/>
    <w:multiLevelType w:val="hybridMultilevel"/>
    <w:tmpl w:val="494EAB0E"/>
    <w:lvl w:ilvl="0" w:tplc="EB385AE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0EA21282"/>
    <w:multiLevelType w:val="hybridMultilevel"/>
    <w:tmpl w:val="690EA9B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D3703D"/>
    <w:multiLevelType w:val="multilevel"/>
    <w:tmpl w:val="0ED370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7A7F3F"/>
    <w:multiLevelType w:val="multilevel"/>
    <w:tmpl w:val="0F7A7F3F"/>
    <w:lvl w:ilvl="0">
      <w:start w:val="1"/>
      <w:numFmt w:val="bullet"/>
      <w:lvlText w:val=""/>
      <w:lvlJc w:val="left"/>
      <w:pPr>
        <w:tabs>
          <w:tab w:val="left" w:pos="1571"/>
        </w:tabs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31"/>
        </w:tabs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12586A96"/>
    <w:multiLevelType w:val="multilevel"/>
    <w:tmpl w:val="12586A9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13FB468E"/>
    <w:multiLevelType w:val="hybridMultilevel"/>
    <w:tmpl w:val="F88A8E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663761"/>
    <w:multiLevelType w:val="hybridMultilevel"/>
    <w:tmpl w:val="9490F1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6768FD"/>
    <w:multiLevelType w:val="multilevel"/>
    <w:tmpl w:val="146768FD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147625C6"/>
    <w:multiLevelType w:val="multilevel"/>
    <w:tmpl w:val="147625C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15952B1C"/>
    <w:multiLevelType w:val="multilevel"/>
    <w:tmpl w:val="15952B1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16AE487D"/>
    <w:multiLevelType w:val="hybridMultilevel"/>
    <w:tmpl w:val="40F4269A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6F274F7"/>
    <w:multiLevelType w:val="hybridMultilevel"/>
    <w:tmpl w:val="25EAC3C8"/>
    <w:lvl w:ilvl="0" w:tplc="1806583F">
      <w:start w:val="5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1806583F"/>
    <w:multiLevelType w:val="singleLevel"/>
    <w:tmpl w:val="1806583F"/>
    <w:lvl w:ilvl="0">
      <w:start w:val="5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18D42242"/>
    <w:multiLevelType w:val="multilevel"/>
    <w:tmpl w:val="18D42242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1916237A"/>
    <w:multiLevelType w:val="multilevel"/>
    <w:tmpl w:val="1916237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upperLetter"/>
      <w:pStyle w:val="Heading7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2610"/>
        </w:tabs>
        <w:ind w:left="2610" w:hanging="63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" w15:restartNumberingAfterBreak="0">
    <w:nsid w:val="19190D55"/>
    <w:multiLevelType w:val="multilevel"/>
    <w:tmpl w:val="19190D5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3B0F26"/>
    <w:multiLevelType w:val="multilevel"/>
    <w:tmpl w:val="193B0F26"/>
    <w:lvl w:ilvl="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097825"/>
    <w:multiLevelType w:val="multilevel"/>
    <w:tmpl w:val="1A097825"/>
    <w:lvl w:ilvl="0">
      <w:start w:val="1"/>
      <w:numFmt w:val="lowerLetter"/>
      <w:lvlText w:val="%1)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1A1C5D05"/>
    <w:multiLevelType w:val="hybridMultilevel"/>
    <w:tmpl w:val="9D16020A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1D0398"/>
    <w:multiLevelType w:val="multilevel"/>
    <w:tmpl w:val="1A1D039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1D0F63"/>
    <w:multiLevelType w:val="multilevel"/>
    <w:tmpl w:val="1A1D0F63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1A9B67DD"/>
    <w:multiLevelType w:val="multilevel"/>
    <w:tmpl w:val="1A9B67DD"/>
    <w:lvl w:ilvl="0">
      <w:start w:val="1"/>
      <w:numFmt w:val="lowerLetter"/>
      <w:lvlText w:val="%1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8151AE"/>
    <w:multiLevelType w:val="multilevel"/>
    <w:tmpl w:val="1B8151A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1C687401"/>
    <w:multiLevelType w:val="multilevel"/>
    <w:tmpl w:val="1C68740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1C9E7D72"/>
    <w:multiLevelType w:val="multilevel"/>
    <w:tmpl w:val="C28E6436"/>
    <w:lvl w:ilvl="0">
      <w:start w:val="4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DB3E19"/>
    <w:multiLevelType w:val="multilevel"/>
    <w:tmpl w:val="1CDB3E1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1CFB1311"/>
    <w:multiLevelType w:val="multilevel"/>
    <w:tmpl w:val="1CFB1311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D3E7DB5"/>
    <w:multiLevelType w:val="hybridMultilevel"/>
    <w:tmpl w:val="C8F88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864920"/>
    <w:multiLevelType w:val="hybridMultilevel"/>
    <w:tmpl w:val="20ACAC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B52EC3"/>
    <w:multiLevelType w:val="multilevel"/>
    <w:tmpl w:val="1EB52EC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ahoma" w:eastAsia="Times New Roman" w:hAnsi="Tahoma" w:cs="Tahoma" w:hint="default"/>
      </w:rPr>
    </w:lvl>
    <w:lvl w:ilvl="3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6" w15:restartNumberingAfterBreak="0">
    <w:nsid w:val="20731F5B"/>
    <w:multiLevelType w:val="hybridMultilevel"/>
    <w:tmpl w:val="31201A00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1C963B4"/>
    <w:multiLevelType w:val="multilevel"/>
    <w:tmpl w:val="21C963B4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3373E84"/>
    <w:multiLevelType w:val="multilevel"/>
    <w:tmpl w:val="23373E84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4CD05D4"/>
    <w:multiLevelType w:val="hybridMultilevel"/>
    <w:tmpl w:val="D862AA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52C4E86"/>
    <w:multiLevelType w:val="multilevel"/>
    <w:tmpl w:val="252C4E8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254E592B"/>
    <w:multiLevelType w:val="multilevel"/>
    <w:tmpl w:val="254E592B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256C4D82"/>
    <w:multiLevelType w:val="hybridMultilevel"/>
    <w:tmpl w:val="1B5AC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7260AD9"/>
    <w:multiLevelType w:val="multilevel"/>
    <w:tmpl w:val="D662ED2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7DA1C48"/>
    <w:multiLevelType w:val="multilevel"/>
    <w:tmpl w:val="27DA1C48"/>
    <w:lvl w:ilvl="0"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7E6525A"/>
    <w:multiLevelType w:val="multilevel"/>
    <w:tmpl w:val="27E6525A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27F17FC9"/>
    <w:multiLevelType w:val="multilevel"/>
    <w:tmpl w:val="27F17FC9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28477631"/>
    <w:multiLevelType w:val="hybridMultilevel"/>
    <w:tmpl w:val="2340AD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8E05F7B"/>
    <w:multiLevelType w:val="multilevel"/>
    <w:tmpl w:val="28E05F7B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2A0D6070"/>
    <w:multiLevelType w:val="hybridMultilevel"/>
    <w:tmpl w:val="44A031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AC34459"/>
    <w:multiLevelType w:val="multilevel"/>
    <w:tmpl w:val="3C4736DA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2BAD4138"/>
    <w:multiLevelType w:val="multilevel"/>
    <w:tmpl w:val="2BAD413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2C560E68"/>
    <w:multiLevelType w:val="multilevel"/>
    <w:tmpl w:val="2C560E68"/>
    <w:lvl w:ilvl="0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3" w15:restartNumberingAfterBreak="0">
    <w:nsid w:val="2C852089"/>
    <w:multiLevelType w:val="hybridMultilevel"/>
    <w:tmpl w:val="D8B416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136E87"/>
    <w:multiLevelType w:val="multilevel"/>
    <w:tmpl w:val="2D136E87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2D891D1A"/>
    <w:multiLevelType w:val="hybridMultilevel"/>
    <w:tmpl w:val="27449E26"/>
    <w:lvl w:ilvl="0" w:tplc="A3822AA8">
      <w:start w:val="1"/>
      <w:numFmt w:val="decimal"/>
      <w:lvlText w:val="%1."/>
      <w:lvlJc w:val="left"/>
      <w:pPr>
        <w:ind w:left="721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6" w15:restartNumberingAfterBreak="0">
    <w:nsid w:val="2F7C6E90"/>
    <w:multiLevelType w:val="multilevel"/>
    <w:tmpl w:val="2F7C6E9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0A31F11"/>
    <w:multiLevelType w:val="multilevel"/>
    <w:tmpl w:val="30A31F1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1EB444C"/>
    <w:multiLevelType w:val="multilevel"/>
    <w:tmpl w:val="31EB444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9" w15:restartNumberingAfterBreak="0">
    <w:nsid w:val="321C1361"/>
    <w:multiLevelType w:val="hybridMultilevel"/>
    <w:tmpl w:val="3FF87978"/>
    <w:lvl w:ilvl="0" w:tplc="04090017">
      <w:start w:val="1"/>
      <w:numFmt w:val="lowerLetter"/>
      <w:lvlText w:val="%1)"/>
      <w:lvlJc w:val="left"/>
      <w:pPr>
        <w:ind w:left="1426" w:hanging="360"/>
      </w:p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0" w15:restartNumberingAfterBreak="0">
    <w:nsid w:val="321D36B8"/>
    <w:multiLevelType w:val="multilevel"/>
    <w:tmpl w:val="321D36B8"/>
    <w:lvl w:ilvl="0">
      <w:start w:val="5"/>
      <w:numFmt w:val="bullet"/>
      <w:lvlText w:val="-"/>
      <w:lvlJc w:val="left"/>
      <w:pPr>
        <w:tabs>
          <w:tab w:val="left" w:pos="1647"/>
        </w:tabs>
        <w:ind w:left="1647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 w15:restartNumberingAfterBreak="0">
    <w:nsid w:val="324132AE"/>
    <w:multiLevelType w:val="multilevel"/>
    <w:tmpl w:val="324132AE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82" w15:restartNumberingAfterBreak="0">
    <w:nsid w:val="32872A9E"/>
    <w:multiLevelType w:val="hybridMultilevel"/>
    <w:tmpl w:val="55DE92B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2C57B39"/>
    <w:multiLevelType w:val="multilevel"/>
    <w:tmpl w:val="32C57B3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33934B48"/>
    <w:multiLevelType w:val="multilevel"/>
    <w:tmpl w:val="33934B48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33F63008"/>
    <w:multiLevelType w:val="multilevel"/>
    <w:tmpl w:val="33F63008"/>
    <w:lvl w:ilvl="0">
      <w:start w:val="1"/>
      <w:numFmt w:val="decimal"/>
      <w:lvlText w:val="%1)"/>
      <w:lvlJc w:val="left"/>
      <w:pPr>
        <w:ind w:left="540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6" w15:restartNumberingAfterBreak="0">
    <w:nsid w:val="34BF46C3"/>
    <w:multiLevelType w:val="multilevel"/>
    <w:tmpl w:val="34BF46C3"/>
    <w:lvl w:ilvl="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065DDD"/>
    <w:multiLevelType w:val="singleLevel"/>
    <w:tmpl w:val="35065D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8" w15:restartNumberingAfterBreak="0">
    <w:nsid w:val="354857CB"/>
    <w:multiLevelType w:val="multilevel"/>
    <w:tmpl w:val="354857CB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54B3615"/>
    <w:multiLevelType w:val="hybridMultilevel"/>
    <w:tmpl w:val="BC1E7D18"/>
    <w:lvl w:ilvl="0" w:tplc="1806583F">
      <w:start w:val="5"/>
      <w:numFmt w:val="bullet"/>
      <w:lvlText w:val="-"/>
      <w:lvlJc w:val="left"/>
      <w:pPr>
        <w:ind w:left="28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90" w15:restartNumberingAfterBreak="0">
    <w:nsid w:val="35537190"/>
    <w:multiLevelType w:val="multilevel"/>
    <w:tmpl w:val="35537190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1" w15:restartNumberingAfterBreak="0">
    <w:nsid w:val="36994722"/>
    <w:multiLevelType w:val="multilevel"/>
    <w:tmpl w:val="36994722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36A512B6"/>
    <w:multiLevelType w:val="hybridMultilevel"/>
    <w:tmpl w:val="1A7C6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6BC0EE3"/>
    <w:multiLevelType w:val="multilevel"/>
    <w:tmpl w:val="36BC0EE3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4" w15:restartNumberingAfterBreak="0">
    <w:nsid w:val="38402A9C"/>
    <w:multiLevelType w:val="multilevel"/>
    <w:tmpl w:val="38402A9C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5" w15:restartNumberingAfterBreak="0">
    <w:nsid w:val="38554B63"/>
    <w:multiLevelType w:val="multilevel"/>
    <w:tmpl w:val="38402A9C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39B64282"/>
    <w:multiLevelType w:val="multilevel"/>
    <w:tmpl w:val="39B64282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>
      <w:numFmt w:val="bullet"/>
      <w:lvlText w:val=""/>
      <w:lvlJc w:val="left"/>
      <w:pPr>
        <w:ind w:left="1125" w:hanging="360"/>
      </w:pPr>
      <w:rPr>
        <w:rFonts w:ascii="Symbol" w:eastAsiaTheme="minorHAnsi" w:hAnsi="Symbol" w:cstheme="minorBidi" w:hint="default"/>
      </w:r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97" w15:restartNumberingAfterBreak="0">
    <w:nsid w:val="39CE508D"/>
    <w:multiLevelType w:val="hybridMultilevel"/>
    <w:tmpl w:val="CCE281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8" w15:restartNumberingAfterBreak="0">
    <w:nsid w:val="39F82390"/>
    <w:multiLevelType w:val="multilevel"/>
    <w:tmpl w:val="08D2C8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-"/>
      <w:lvlJc w:val="left"/>
      <w:pPr>
        <w:ind w:left="2340" w:hanging="360"/>
      </w:pPr>
      <w:rPr>
        <w:rFonts w:ascii="Tahoma" w:eastAsia="Tahoma" w:hAnsi="Tahoma" w:cs="Tahoma"/>
      </w:rPr>
    </w:lvl>
    <w:lvl w:ilvl="3">
      <w:start w:val="1"/>
      <w:numFmt w:val="lowerRoman"/>
      <w:lvlText w:val="(%4)"/>
      <w:lvlJc w:val="left"/>
      <w:pPr>
        <w:ind w:left="3240" w:hanging="72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BBF483E"/>
    <w:multiLevelType w:val="hybridMultilevel"/>
    <w:tmpl w:val="5562EB6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0" w15:restartNumberingAfterBreak="0">
    <w:nsid w:val="3BE73B09"/>
    <w:multiLevelType w:val="hybridMultilevel"/>
    <w:tmpl w:val="0908B0C8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C4736DA"/>
    <w:multiLevelType w:val="multilevel"/>
    <w:tmpl w:val="3C4736DA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2" w15:restartNumberingAfterBreak="0">
    <w:nsid w:val="3C6E7E85"/>
    <w:multiLevelType w:val="multilevel"/>
    <w:tmpl w:val="59402366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03" w15:restartNumberingAfterBreak="0">
    <w:nsid w:val="3DFC3644"/>
    <w:multiLevelType w:val="multilevel"/>
    <w:tmpl w:val="3DFC3644"/>
    <w:lvl w:ilvl="0">
      <w:start w:val="1"/>
      <w:numFmt w:val="lowerLetter"/>
      <w:lvlText w:val="%1)"/>
      <w:lvlJc w:val="left"/>
      <w:pPr>
        <w:ind w:left="927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4" w15:restartNumberingAfterBreak="0">
    <w:nsid w:val="3EA7605A"/>
    <w:multiLevelType w:val="multilevel"/>
    <w:tmpl w:val="21889FEE"/>
    <w:lvl w:ilvl="0">
      <w:start w:val="1"/>
      <w:numFmt w:val="decimal"/>
      <w:lvlText w:val="%1)"/>
      <w:lvlJc w:val="left"/>
      <w:pPr>
        <w:ind w:left="1070" w:hanging="360"/>
      </w:pPr>
      <w:rPr>
        <w:sz w:val="16"/>
        <w:szCs w:val="16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5" w15:restartNumberingAfterBreak="0">
    <w:nsid w:val="3FC34A76"/>
    <w:multiLevelType w:val="multilevel"/>
    <w:tmpl w:val="3FC34A7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6" w15:restartNumberingAfterBreak="0">
    <w:nsid w:val="40292A9F"/>
    <w:multiLevelType w:val="multilevel"/>
    <w:tmpl w:val="40292A9F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7" w15:restartNumberingAfterBreak="0">
    <w:nsid w:val="40524E80"/>
    <w:multiLevelType w:val="hybridMultilevel"/>
    <w:tmpl w:val="AC769AB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406A5138"/>
    <w:multiLevelType w:val="multilevel"/>
    <w:tmpl w:val="406A5138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1232E00"/>
    <w:multiLevelType w:val="hybridMultilevel"/>
    <w:tmpl w:val="F0CC63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16A4119"/>
    <w:multiLevelType w:val="multilevel"/>
    <w:tmpl w:val="416A4119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1" w15:restartNumberingAfterBreak="0">
    <w:nsid w:val="419F2856"/>
    <w:multiLevelType w:val="multilevel"/>
    <w:tmpl w:val="443036B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2" w15:restartNumberingAfterBreak="0">
    <w:nsid w:val="42707BAC"/>
    <w:multiLevelType w:val="multilevel"/>
    <w:tmpl w:val="1EB52EC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ahoma" w:eastAsia="Times New Roman" w:hAnsi="Tahoma" w:cs="Tahoma" w:hint="default"/>
      </w:rPr>
    </w:lvl>
    <w:lvl w:ilvl="3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3" w15:restartNumberingAfterBreak="0">
    <w:nsid w:val="42A32859"/>
    <w:multiLevelType w:val="hybridMultilevel"/>
    <w:tmpl w:val="1B5C05DC"/>
    <w:lvl w:ilvl="0" w:tplc="1806583F">
      <w:start w:val="5"/>
      <w:numFmt w:val="bullet"/>
      <w:lvlText w:val="-"/>
      <w:lvlJc w:val="left"/>
      <w:pPr>
        <w:ind w:left="1152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4" w15:restartNumberingAfterBreak="0">
    <w:nsid w:val="42F44AD0"/>
    <w:multiLevelType w:val="hybridMultilevel"/>
    <w:tmpl w:val="BA3292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2F85769"/>
    <w:multiLevelType w:val="hybridMultilevel"/>
    <w:tmpl w:val="F99C73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30E2C66"/>
    <w:multiLevelType w:val="multilevel"/>
    <w:tmpl w:val="430E2C6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7" w15:restartNumberingAfterBreak="0">
    <w:nsid w:val="443036BE"/>
    <w:multiLevelType w:val="multilevel"/>
    <w:tmpl w:val="443036B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8" w15:restartNumberingAfterBreak="0">
    <w:nsid w:val="443E41F1"/>
    <w:multiLevelType w:val="multilevel"/>
    <w:tmpl w:val="443E41F1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9" w15:restartNumberingAfterBreak="0">
    <w:nsid w:val="44CD39E2"/>
    <w:multiLevelType w:val="multilevel"/>
    <w:tmpl w:val="44CD39E2"/>
    <w:lvl w:ilvl="0">
      <w:start w:val="1"/>
      <w:numFmt w:val="lowerLetter"/>
      <w:lvlText w:val="%1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689485E"/>
    <w:multiLevelType w:val="multilevel"/>
    <w:tmpl w:val="4689485E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6F0385C"/>
    <w:multiLevelType w:val="multilevel"/>
    <w:tmpl w:val="46F0385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47514444"/>
    <w:multiLevelType w:val="multilevel"/>
    <w:tmpl w:val="47514444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3" w15:restartNumberingAfterBreak="0">
    <w:nsid w:val="47721B12"/>
    <w:multiLevelType w:val="multilevel"/>
    <w:tmpl w:val="47721B12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4" w15:restartNumberingAfterBreak="0">
    <w:nsid w:val="47D32A6B"/>
    <w:multiLevelType w:val="hybridMultilevel"/>
    <w:tmpl w:val="F94CA4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887349E"/>
    <w:multiLevelType w:val="multilevel"/>
    <w:tmpl w:val="4887349E"/>
    <w:lvl w:ilvl="0">
      <w:start w:val="1"/>
      <w:numFmt w:val="lowerLetter"/>
      <w:lvlText w:val="%1)"/>
      <w:lvlJc w:val="left"/>
      <w:pPr>
        <w:ind w:left="97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92" w:hanging="360"/>
      </w:pPr>
    </w:lvl>
    <w:lvl w:ilvl="2">
      <w:start w:val="1"/>
      <w:numFmt w:val="lowerRoman"/>
      <w:lvlText w:val="%3."/>
      <w:lvlJc w:val="right"/>
      <w:pPr>
        <w:ind w:left="2412" w:hanging="180"/>
      </w:pPr>
    </w:lvl>
    <w:lvl w:ilvl="3">
      <w:start w:val="1"/>
      <w:numFmt w:val="decimal"/>
      <w:lvlText w:val="%4."/>
      <w:lvlJc w:val="left"/>
      <w:pPr>
        <w:ind w:left="3132" w:hanging="360"/>
      </w:pPr>
    </w:lvl>
    <w:lvl w:ilvl="4">
      <w:start w:val="1"/>
      <w:numFmt w:val="lowerLetter"/>
      <w:lvlText w:val="%5."/>
      <w:lvlJc w:val="left"/>
      <w:pPr>
        <w:ind w:left="3852" w:hanging="360"/>
      </w:pPr>
    </w:lvl>
    <w:lvl w:ilvl="5">
      <w:start w:val="1"/>
      <w:numFmt w:val="lowerRoman"/>
      <w:lvlText w:val="%6."/>
      <w:lvlJc w:val="right"/>
      <w:pPr>
        <w:ind w:left="4572" w:hanging="180"/>
      </w:pPr>
    </w:lvl>
    <w:lvl w:ilvl="6">
      <w:start w:val="1"/>
      <w:numFmt w:val="decimal"/>
      <w:lvlText w:val="%7."/>
      <w:lvlJc w:val="left"/>
      <w:pPr>
        <w:ind w:left="5292" w:hanging="360"/>
      </w:pPr>
    </w:lvl>
    <w:lvl w:ilvl="7">
      <w:start w:val="1"/>
      <w:numFmt w:val="lowerLetter"/>
      <w:lvlText w:val="%8."/>
      <w:lvlJc w:val="left"/>
      <w:pPr>
        <w:ind w:left="6012" w:hanging="360"/>
      </w:pPr>
    </w:lvl>
    <w:lvl w:ilvl="8">
      <w:start w:val="1"/>
      <w:numFmt w:val="lowerRoman"/>
      <w:lvlText w:val="%9."/>
      <w:lvlJc w:val="right"/>
      <w:pPr>
        <w:ind w:left="6732" w:hanging="180"/>
      </w:pPr>
    </w:lvl>
  </w:abstractNum>
  <w:abstractNum w:abstractNumId="126" w15:restartNumberingAfterBreak="0">
    <w:nsid w:val="48940A76"/>
    <w:multiLevelType w:val="multilevel"/>
    <w:tmpl w:val="48940A76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89B245D"/>
    <w:multiLevelType w:val="hybridMultilevel"/>
    <w:tmpl w:val="76703E6A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49E22322"/>
    <w:multiLevelType w:val="multilevel"/>
    <w:tmpl w:val="49E2232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9" w15:restartNumberingAfterBreak="0">
    <w:nsid w:val="4AE4535D"/>
    <w:multiLevelType w:val="hybridMultilevel"/>
    <w:tmpl w:val="AFF032C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B3F7B2E"/>
    <w:multiLevelType w:val="multilevel"/>
    <w:tmpl w:val="C0D40E7C"/>
    <w:lvl w:ilvl="0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sz w:val="14"/>
        <w:szCs w:val="14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4BF11DF8"/>
    <w:multiLevelType w:val="hybridMultilevel"/>
    <w:tmpl w:val="D03AB7E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4C952685"/>
    <w:multiLevelType w:val="multilevel"/>
    <w:tmpl w:val="4C952685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4D3D7016"/>
    <w:multiLevelType w:val="multilevel"/>
    <w:tmpl w:val="4D3D701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4" w15:restartNumberingAfterBreak="0">
    <w:nsid w:val="4E253046"/>
    <w:multiLevelType w:val="multilevel"/>
    <w:tmpl w:val="7FFC3621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5" w15:restartNumberingAfterBreak="0">
    <w:nsid w:val="4E334A2F"/>
    <w:multiLevelType w:val="multilevel"/>
    <w:tmpl w:val="4E334A2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E4318AB"/>
    <w:multiLevelType w:val="multilevel"/>
    <w:tmpl w:val="E0D01E6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00A45BB"/>
    <w:multiLevelType w:val="multilevel"/>
    <w:tmpl w:val="1EB52EC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ahoma" w:eastAsia="Times New Roman" w:hAnsi="Tahoma" w:cs="Tahoma" w:hint="default"/>
      </w:rPr>
    </w:lvl>
    <w:lvl w:ilvl="3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8" w15:restartNumberingAfterBreak="0">
    <w:nsid w:val="50D24D63"/>
    <w:multiLevelType w:val="hybridMultilevel"/>
    <w:tmpl w:val="15EE9608"/>
    <w:lvl w:ilvl="0" w:tplc="1806583F">
      <w:start w:val="5"/>
      <w:numFmt w:val="bullet"/>
      <w:lvlText w:val="-"/>
      <w:lvlJc w:val="left"/>
      <w:pPr>
        <w:ind w:left="1008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9" w15:restartNumberingAfterBreak="0">
    <w:nsid w:val="50DC52CE"/>
    <w:multiLevelType w:val="multilevel"/>
    <w:tmpl w:val="50DC52C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0" w15:restartNumberingAfterBreak="0">
    <w:nsid w:val="52182B59"/>
    <w:multiLevelType w:val="multilevel"/>
    <w:tmpl w:val="52182B59"/>
    <w:lvl w:ilvl="0">
      <w:start w:val="1"/>
      <w:numFmt w:val="upperRoman"/>
      <w:lvlText w:val="%1."/>
      <w:lvlJc w:val="left"/>
      <w:pPr>
        <w:tabs>
          <w:tab w:val="left" w:pos="1287"/>
        </w:tabs>
        <w:ind w:left="1287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left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left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left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left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left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left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left" w:pos="6687"/>
        </w:tabs>
        <w:ind w:left="6687" w:hanging="180"/>
      </w:pPr>
    </w:lvl>
  </w:abstractNum>
  <w:abstractNum w:abstractNumId="141" w15:restartNumberingAfterBreak="0">
    <w:nsid w:val="5219473F"/>
    <w:multiLevelType w:val="multilevel"/>
    <w:tmpl w:val="5219473F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2" w15:restartNumberingAfterBreak="0">
    <w:nsid w:val="52426E62"/>
    <w:multiLevelType w:val="multilevel"/>
    <w:tmpl w:val="52426E62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532C16FF"/>
    <w:multiLevelType w:val="hybridMultilevel"/>
    <w:tmpl w:val="D8CED4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38F6E2C"/>
    <w:multiLevelType w:val="multilevel"/>
    <w:tmpl w:val="538F6E2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5" w15:restartNumberingAfterBreak="0">
    <w:nsid w:val="53B5171C"/>
    <w:multiLevelType w:val="hybridMultilevel"/>
    <w:tmpl w:val="7346B492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6" w15:restartNumberingAfterBreak="0">
    <w:nsid w:val="53E42938"/>
    <w:multiLevelType w:val="multilevel"/>
    <w:tmpl w:val="F4E8F01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54E11192"/>
    <w:multiLevelType w:val="hybridMultilevel"/>
    <w:tmpl w:val="C664677E"/>
    <w:lvl w:ilvl="0" w:tplc="1806583F">
      <w:start w:val="5"/>
      <w:numFmt w:val="bullet"/>
      <w:lvlText w:val="-"/>
      <w:lvlJc w:val="left"/>
      <w:pPr>
        <w:ind w:left="1152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8" w15:restartNumberingAfterBreak="0">
    <w:nsid w:val="5670442F"/>
    <w:multiLevelType w:val="hybridMultilevel"/>
    <w:tmpl w:val="2B7CA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71037F9"/>
    <w:multiLevelType w:val="hybridMultilevel"/>
    <w:tmpl w:val="1778B6F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7CB542D"/>
    <w:multiLevelType w:val="hybridMultilevel"/>
    <w:tmpl w:val="18DE42D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8CE1701"/>
    <w:multiLevelType w:val="multilevel"/>
    <w:tmpl w:val="58CE170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52" w15:restartNumberingAfterBreak="0">
    <w:nsid w:val="593468D0"/>
    <w:multiLevelType w:val="hybridMultilevel"/>
    <w:tmpl w:val="6952F484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59402366"/>
    <w:multiLevelType w:val="multilevel"/>
    <w:tmpl w:val="59402366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54" w15:restartNumberingAfterBreak="0">
    <w:nsid w:val="5A1E0067"/>
    <w:multiLevelType w:val="hybridMultilevel"/>
    <w:tmpl w:val="497448F2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A5B24C5"/>
    <w:multiLevelType w:val="multilevel"/>
    <w:tmpl w:val="5A5B24C5"/>
    <w:lvl w:ilvl="0">
      <w:start w:val="1"/>
      <w:numFmt w:val="lowerLetter"/>
      <w:lvlText w:val="%1)"/>
      <w:lvlJc w:val="left"/>
      <w:pPr>
        <w:tabs>
          <w:tab w:val="left" w:pos="750"/>
        </w:tabs>
        <w:ind w:left="750" w:hanging="390"/>
      </w:pPr>
      <w:rPr>
        <w:rFonts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6" w15:restartNumberingAfterBreak="0">
    <w:nsid w:val="5AAF42F1"/>
    <w:multiLevelType w:val="multilevel"/>
    <w:tmpl w:val="5AAF42F1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0567C0E"/>
    <w:multiLevelType w:val="multilevel"/>
    <w:tmpl w:val="60567C0E"/>
    <w:lvl w:ilvl="0">
      <w:start w:val="1"/>
      <w:numFmt w:val="lowerLetter"/>
      <w:lvlText w:val="%1)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605B4A8A"/>
    <w:multiLevelType w:val="multilevel"/>
    <w:tmpl w:val="605B4A8A"/>
    <w:lvl w:ilvl="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3F325DF"/>
    <w:multiLevelType w:val="multilevel"/>
    <w:tmpl w:val="63F325DF"/>
    <w:lvl w:ilvl="0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0" w15:restartNumberingAfterBreak="0">
    <w:nsid w:val="64903829"/>
    <w:multiLevelType w:val="multilevel"/>
    <w:tmpl w:val="6490382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1" w15:restartNumberingAfterBreak="0">
    <w:nsid w:val="65D14BE4"/>
    <w:multiLevelType w:val="hybridMultilevel"/>
    <w:tmpl w:val="43AC93B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5D6095E"/>
    <w:multiLevelType w:val="multilevel"/>
    <w:tmpl w:val="65D6095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3" w15:restartNumberingAfterBreak="0">
    <w:nsid w:val="66A75AB0"/>
    <w:multiLevelType w:val="multilevel"/>
    <w:tmpl w:val="66A75AB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4" w15:restartNumberingAfterBreak="0">
    <w:nsid w:val="678D5904"/>
    <w:multiLevelType w:val="multilevel"/>
    <w:tmpl w:val="678D5904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5" w15:restartNumberingAfterBreak="0">
    <w:nsid w:val="68903B5D"/>
    <w:multiLevelType w:val="multilevel"/>
    <w:tmpl w:val="68903B5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9EF4669"/>
    <w:multiLevelType w:val="multilevel"/>
    <w:tmpl w:val="69EF466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7" w15:restartNumberingAfterBreak="0">
    <w:nsid w:val="6AE76966"/>
    <w:multiLevelType w:val="hybridMultilevel"/>
    <w:tmpl w:val="5DD08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B1A014E"/>
    <w:multiLevelType w:val="multilevel"/>
    <w:tmpl w:val="6B1A014E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9" w15:restartNumberingAfterBreak="0">
    <w:nsid w:val="6D0D58D3"/>
    <w:multiLevelType w:val="hybridMultilevel"/>
    <w:tmpl w:val="BEA67C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D1F0AC8"/>
    <w:multiLevelType w:val="multilevel"/>
    <w:tmpl w:val="6D1F0AC8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1" w15:restartNumberingAfterBreak="0">
    <w:nsid w:val="6D9701F5"/>
    <w:multiLevelType w:val="multilevel"/>
    <w:tmpl w:val="6D9701F5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2" w15:restartNumberingAfterBreak="0">
    <w:nsid w:val="6DF06EDB"/>
    <w:multiLevelType w:val="multilevel"/>
    <w:tmpl w:val="6DF06EDB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3" w15:restartNumberingAfterBreak="0">
    <w:nsid w:val="6E41050D"/>
    <w:multiLevelType w:val="multilevel"/>
    <w:tmpl w:val="6E41050D"/>
    <w:lvl w:ilvl="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4" w15:restartNumberingAfterBreak="0">
    <w:nsid w:val="704E278B"/>
    <w:multiLevelType w:val="multilevel"/>
    <w:tmpl w:val="704E278B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5" w15:restartNumberingAfterBreak="0">
    <w:nsid w:val="707220ED"/>
    <w:multiLevelType w:val="multilevel"/>
    <w:tmpl w:val="707220ED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6" w15:restartNumberingAfterBreak="0">
    <w:nsid w:val="708037D9"/>
    <w:multiLevelType w:val="multilevel"/>
    <w:tmpl w:val="708037D9"/>
    <w:lvl w:ilvl="0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0827F7E"/>
    <w:multiLevelType w:val="multilevel"/>
    <w:tmpl w:val="70827F7E"/>
    <w:lvl w:ilvl="0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8" w15:restartNumberingAfterBreak="0">
    <w:nsid w:val="71243C0E"/>
    <w:multiLevelType w:val="hybridMultilevel"/>
    <w:tmpl w:val="32E24E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1A512C9"/>
    <w:multiLevelType w:val="hybridMultilevel"/>
    <w:tmpl w:val="5F3AAA50"/>
    <w:lvl w:ilvl="0" w:tplc="1806583F">
      <w:start w:val="5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0" w15:restartNumberingAfterBreak="0">
    <w:nsid w:val="71E8150C"/>
    <w:multiLevelType w:val="hybridMultilevel"/>
    <w:tmpl w:val="5BDA0D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2476804"/>
    <w:multiLevelType w:val="multilevel"/>
    <w:tmpl w:val="72476804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2" w15:restartNumberingAfterBreak="0">
    <w:nsid w:val="740E063C"/>
    <w:multiLevelType w:val="multilevel"/>
    <w:tmpl w:val="740E063C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3" w15:restartNumberingAfterBreak="0">
    <w:nsid w:val="7415210F"/>
    <w:multiLevelType w:val="hybridMultilevel"/>
    <w:tmpl w:val="041052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441354A"/>
    <w:multiLevelType w:val="hybridMultilevel"/>
    <w:tmpl w:val="324299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50A62FF"/>
    <w:multiLevelType w:val="hybridMultilevel"/>
    <w:tmpl w:val="2988C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67B3022"/>
    <w:multiLevelType w:val="multilevel"/>
    <w:tmpl w:val="767B3022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7" w15:restartNumberingAfterBreak="0">
    <w:nsid w:val="769172DD"/>
    <w:multiLevelType w:val="multilevel"/>
    <w:tmpl w:val="769172DD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8" w15:restartNumberingAfterBreak="0">
    <w:nsid w:val="7693247C"/>
    <w:multiLevelType w:val="multilevel"/>
    <w:tmpl w:val="7693247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9" w15:restartNumberingAfterBreak="0">
    <w:nsid w:val="770F5DEA"/>
    <w:multiLevelType w:val="multilevel"/>
    <w:tmpl w:val="770F5D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81478C7"/>
    <w:multiLevelType w:val="multilevel"/>
    <w:tmpl w:val="781478C7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785D5416"/>
    <w:multiLevelType w:val="multilevel"/>
    <w:tmpl w:val="785D541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2" w15:restartNumberingAfterBreak="0">
    <w:nsid w:val="7B054025"/>
    <w:multiLevelType w:val="multilevel"/>
    <w:tmpl w:val="FD30A2EA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B843A0C"/>
    <w:multiLevelType w:val="multilevel"/>
    <w:tmpl w:val="7B843A0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4" w15:restartNumberingAfterBreak="0">
    <w:nsid w:val="7BC76559"/>
    <w:multiLevelType w:val="hybridMultilevel"/>
    <w:tmpl w:val="B5A4F9B6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7D626DA7"/>
    <w:multiLevelType w:val="hybridMultilevel"/>
    <w:tmpl w:val="F6083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DFB5BD4"/>
    <w:multiLevelType w:val="multilevel"/>
    <w:tmpl w:val="7DFB5BD4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7" w15:restartNumberingAfterBreak="0">
    <w:nsid w:val="7E5B412C"/>
    <w:multiLevelType w:val="multilevel"/>
    <w:tmpl w:val="7E5B412C"/>
    <w:lvl w:ilvl="0">
      <w:start w:val="1"/>
      <w:numFmt w:val="bullet"/>
      <w:lvlText w:val=""/>
      <w:lvlJc w:val="left"/>
      <w:pPr>
        <w:tabs>
          <w:tab w:val="left" w:pos="1425"/>
        </w:tabs>
        <w:ind w:left="142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2145"/>
        </w:tabs>
        <w:ind w:left="214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5"/>
        </w:tabs>
        <w:ind w:left="43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5"/>
        </w:tabs>
        <w:ind w:left="64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185"/>
        </w:tabs>
        <w:ind w:left="7185" w:hanging="360"/>
      </w:pPr>
      <w:rPr>
        <w:rFonts w:ascii="Wingdings" w:hAnsi="Wingdings" w:hint="default"/>
      </w:rPr>
    </w:lvl>
  </w:abstractNum>
  <w:abstractNum w:abstractNumId="198" w15:restartNumberingAfterBreak="0">
    <w:nsid w:val="7F0C3FCC"/>
    <w:multiLevelType w:val="hybridMultilevel"/>
    <w:tmpl w:val="5E0A35A6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FFC3621"/>
    <w:multiLevelType w:val="multilevel"/>
    <w:tmpl w:val="7FFC3621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1514144027">
    <w:abstractNumId w:val="40"/>
  </w:num>
  <w:num w:numId="2" w16cid:durableId="1239244907">
    <w:abstractNumId w:val="3"/>
  </w:num>
  <w:num w:numId="3" w16cid:durableId="153188363">
    <w:abstractNumId w:val="6"/>
  </w:num>
  <w:num w:numId="4" w16cid:durableId="1359500355">
    <w:abstractNumId w:val="7"/>
  </w:num>
  <w:num w:numId="5" w16cid:durableId="1105923941">
    <w:abstractNumId w:val="5"/>
  </w:num>
  <w:num w:numId="6" w16cid:durableId="11147348">
    <w:abstractNumId w:val="8"/>
  </w:num>
  <w:num w:numId="7" w16cid:durableId="1182277573">
    <w:abstractNumId w:val="2"/>
  </w:num>
  <w:num w:numId="8" w16cid:durableId="234708671">
    <w:abstractNumId w:val="0"/>
  </w:num>
  <w:num w:numId="9" w16cid:durableId="240454749">
    <w:abstractNumId w:val="1"/>
  </w:num>
  <w:num w:numId="10" w16cid:durableId="629940700">
    <w:abstractNumId w:val="9"/>
  </w:num>
  <w:num w:numId="11" w16cid:durableId="1649046742">
    <w:abstractNumId w:val="4"/>
  </w:num>
  <w:num w:numId="12" w16cid:durableId="1064185037">
    <w:abstractNumId w:val="120"/>
  </w:num>
  <w:num w:numId="13" w16cid:durableId="559557093">
    <w:abstractNumId w:val="30"/>
  </w:num>
  <w:num w:numId="14" w16cid:durableId="1862350876">
    <w:abstractNumId w:val="57"/>
  </w:num>
  <w:num w:numId="15" w16cid:durableId="1360230830">
    <w:abstractNumId w:val="190"/>
  </w:num>
  <w:num w:numId="16" w16cid:durableId="514853947">
    <w:abstractNumId w:val="142"/>
  </w:num>
  <w:num w:numId="17" w16cid:durableId="1096443963">
    <w:abstractNumId w:val="21"/>
  </w:num>
  <w:num w:numId="18" w16cid:durableId="1515224463">
    <w:abstractNumId w:val="139"/>
  </w:num>
  <w:num w:numId="19" w16cid:durableId="692146739">
    <w:abstractNumId w:val="14"/>
  </w:num>
  <w:num w:numId="20" w16cid:durableId="1912348694">
    <w:abstractNumId w:val="181"/>
  </w:num>
  <w:num w:numId="21" w16cid:durableId="2023585929">
    <w:abstractNumId w:val="33"/>
  </w:num>
  <w:num w:numId="22" w16cid:durableId="489058618">
    <w:abstractNumId w:val="101"/>
  </w:num>
  <w:num w:numId="23" w16cid:durableId="248120116">
    <w:abstractNumId w:val="35"/>
  </w:num>
  <w:num w:numId="24" w16cid:durableId="87430235">
    <w:abstractNumId w:val="163"/>
  </w:num>
  <w:num w:numId="25" w16cid:durableId="59794534">
    <w:abstractNumId w:val="106"/>
  </w:num>
  <w:num w:numId="26" w16cid:durableId="118256837">
    <w:abstractNumId w:val="39"/>
  </w:num>
  <w:num w:numId="27" w16cid:durableId="976908589">
    <w:abstractNumId w:val="133"/>
  </w:num>
  <w:num w:numId="28" w16cid:durableId="2056418382">
    <w:abstractNumId w:val="187"/>
  </w:num>
  <w:num w:numId="29" w16cid:durableId="507983718">
    <w:abstractNumId w:val="191"/>
  </w:num>
  <w:num w:numId="30" w16cid:durableId="542443511">
    <w:abstractNumId w:val="43"/>
  </w:num>
  <w:num w:numId="31" w16cid:durableId="1161237550">
    <w:abstractNumId w:val="157"/>
  </w:num>
  <w:num w:numId="32" w16cid:durableId="1283924968">
    <w:abstractNumId w:val="71"/>
  </w:num>
  <w:num w:numId="33" w16cid:durableId="1796946407">
    <w:abstractNumId w:val="51"/>
  </w:num>
  <w:num w:numId="34" w16cid:durableId="1818958673">
    <w:abstractNumId w:val="72"/>
  </w:num>
  <w:num w:numId="35" w16cid:durableId="419060401">
    <w:abstractNumId w:val="162"/>
  </w:num>
  <w:num w:numId="36" w16cid:durableId="2023042206">
    <w:abstractNumId w:val="172"/>
  </w:num>
  <w:num w:numId="37" w16cid:durableId="930821126">
    <w:abstractNumId w:val="174"/>
  </w:num>
  <w:num w:numId="38" w16cid:durableId="1628394750">
    <w:abstractNumId w:val="48"/>
  </w:num>
  <w:num w:numId="39" w16cid:durableId="813717930">
    <w:abstractNumId w:val="121"/>
  </w:num>
  <w:num w:numId="40" w16cid:durableId="1072313412">
    <w:abstractNumId w:val="105"/>
  </w:num>
  <w:num w:numId="41" w16cid:durableId="274139302">
    <w:abstractNumId w:val="78"/>
  </w:num>
  <w:num w:numId="42" w16cid:durableId="294533643">
    <w:abstractNumId w:val="65"/>
  </w:num>
  <w:num w:numId="43" w16cid:durableId="2078362363">
    <w:abstractNumId w:val="144"/>
  </w:num>
  <w:num w:numId="44" w16cid:durableId="2004888427">
    <w:abstractNumId w:val="74"/>
  </w:num>
  <w:num w:numId="45" w16cid:durableId="851380184">
    <w:abstractNumId w:val="117"/>
  </w:num>
  <w:num w:numId="46" w16cid:durableId="702941524">
    <w:abstractNumId w:val="176"/>
  </w:num>
  <w:num w:numId="47" w16cid:durableId="281961260">
    <w:abstractNumId w:val="160"/>
  </w:num>
  <w:num w:numId="48" w16cid:durableId="2108427468">
    <w:abstractNumId w:val="22"/>
  </w:num>
  <w:num w:numId="49" w16cid:durableId="1998531172">
    <w:abstractNumId w:val="125"/>
  </w:num>
  <w:num w:numId="50" w16cid:durableId="285083915">
    <w:abstractNumId w:val="24"/>
  </w:num>
  <w:num w:numId="51" w16cid:durableId="749933137">
    <w:abstractNumId w:val="170"/>
  </w:num>
  <w:num w:numId="52" w16cid:durableId="1638141382">
    <w:abstractNumId w:val="122"/>
  </w:num>
  <w:num w:numId="53" w16cid:durableId="851652851">
    <w:abstractNumId w:val="49"/>
  </w:num>
  <w:num w:numId="54" w16cid:durableId="1718120536">
    <w:abstractNumId w:val="58"/>
  </w:num>
  <w:num w:numId="55" w16cid:durableId="1618371531">
    <w:abstractNumId w:val="46"/>
  </w:num>
  <w:num w:numId="56" w16cid:durableId="2108109284">
    <w:abstractNumId w:val="83"/>
  </w:num>
  <w:num w:numId="57" w16cid:durableId="517963155">
    <w:abstractNumId w:val="116"/>
  </w:num>
  <w:num w:numId="58" w16cid:durableId="988097010">
    <w:abstractNumId w:val="193"/>
  </w:num>
  <w:num w:numId="59" w16cid:durableId="1115174928">
    <w:abstractNumId w:val="146"/>
  </w:num>
  <w:num w:numId="60" w16cid:durableId="1084187238">
    <w:abstractNumId w:val="108"/>
  </w:num>
  <w:num w:numId="61" w16cid:durableId="2135783983">
    <w:abstractNumId w:val="166"/>
  </w:num>
  <w:num w:numId="62" w16cid:durableId="2096516765">
    <w:abstractNumId w:val="123"/>
  </w:num>
  <w:num w:numId="63" w16cid:durableId="1714963475">
    <w:abstractNumId w:val="18"/>
  </w:num>
  <w:num w:numId="64" w16cid:durableId="726101465">
    <w:abstractNumId w:val="93"/>
  </w:num>
  <w:num w:numId="65" w16cid:durableId="18819489">
    <w:abstractNumId w:val="171"/>
  </w:num>
  <w:num w:numId="66" w16cid:durableId="1723601381">
    <w:abstractNumId w:val="141"/>
  </w:num>
  <w:num w:numId="67" w16cid:durableId="1063024765">
    <w:abstractNumId w:val="103"/>
  </w:num>
  <w:num w:numId="68" w16cid:durableId="1553299368">
    <w:abstractNumId w:val="110"/>
  </w:num>
  <w:num w:numId="69" w16cid:durableId="1929534259">
    <w:abstractNumId w:val="175"/>
  </w:num>
  <w:num w:numId="70" w16cid:durableId="1630085764">
    <w:abstractNumId w:val="91"/>
  </w:num>
  <w:num w:numId="71" w16cid:durableId="1997416952">
    <w:abstractNumId w:val="126"/>
  </w:num>
  <w:num w:numId="72" w16cid:durableId="1129787534">
    <w:abstractNumId w:val="155"/>
  </w:num>
  <w:num w:numId="73" w16cid:durableId="1295990209">
    <w:abstractNumId w:val="140"/>
  </w:num>
  <w:num w:numId="74" w16cid:durableId="2064711724">
    <w:abstractNumId w:val="132"/>
  </w:num>
  <w:num w:numId="75" w16cid:durableId="1365640888">
    <w:abstractNumId w:val="165"/>
  </w:num>
  <w:num w:numId="76" w16cid:durableId="232813964">
    <w:abstractNumId w:val="60"/>
  </w:num>
  <w:num w:numId="77" w16cid:durableId="1319000438">
    <w:abstractNumId w:val="135"/>
  </w:num>
  <w:num w:numId="78" w16cid:durableId="1264417309">
    <w:abstractNumId w:val="173"/>
  </w:num>
  <w:num w:numId="79" w16cid:durableId="680622668">
    <w:abstractNumId w:val="119"/>
  </w:num>
  <w:num w:numId="80" w16cid:durableId="335884006">
    <w:abstractNumId w:val="23"/>
  </w:num>
  <w:num w:numId="81" w16cid:durableId="738096292">
    <w:abstractNumId w:val="177"/>
  </w:num>
  <w:num w:numId="82" w16cid:durableId="653608688">
    <w:abstractNumId w:val="12"/>
  </w:num>
  <w:num w:numId="83" w16cid:durableId="534272410">
    <w:abstractNumId w:val="189"/>
  </w:num>
  <w:num w:numId="84" w16cid:durableId="1822038947">
    <w:abstractNumId w:val="47"/>
  </w:num>
  <w:num w:numId="85" w16cid:durableId="792795502">
    <w:abstractNumId w:val="29"/>
  </w:num>
  <w:num w:numId="86" w16cid:durableId="433748836">
    <w:abstractNumId w:val="197"/>
  </w:num>
  <w:num w:numId="87" w16cid:durableId="596208277">
    <w:abstractNumId w:val="64"/>
  </w:num>
  <w:num w:numId="88" w16cid:durableId="1261178631">
    <w:abstractNumId w:val="81"/>
  </w:num>
  <w:num w:numId="89" w16cid:durableId="1673682800">
    <w:abstractNumId w:val="96"/>
  </w:num>
  <w:num w:numId="90" w16cid:durableId="175537295">
    <w:abstractNumId w:val="28"/>
  </w:num>
  <w:num w:numId="91" w16cid:durableId="1800803373">
    <w:abstractNumId w:val="159"/>
  </w:num>
  <w:num w:numId="92" w16cid:durableId="376781534">
    <w:abstractNumId w:val="45"/>
  </w:num>
  <w:num w:numId="93" w16cid:durableId="2038041381">
    <w:abstractNumId w:val="87"/>
  </w:num>
  <w:num w:numId="94" w16cid:durableId="1583173623">
    <w:abstractNumId w:val="55"/>
  </w:num>
  <w:num w:numId="95" w16cid:durableId="1594432790">
    <w:abstractNumId w:val="156"/>
  </w:num>
  <w:num w:numId="96" w16cid:durableId="1884781832">
    <w:abstractNumId w:val="128"/>
  </w:num>
  <w:num w:numId="97" w16cid:durableId="912009779">
    <w:abstractNumId w:val="38"/>
  </w:num>
  <w:num w:numId="98" w16cid:durableId="1667247499">
    <w:abstractNumId w:val="80"/>
  </w:num>
  <w:num w:numId="99" w16cid:durableId="310210442">
    <w:abstractNumId w:val="68"/>
  </w:num>
  <w:num w:numId="100" w16cid:durableId="2067994202">
    <w:abstractNumId w:val="85"/>
  </w:num>
  <w:num w:numId="101" w16cid:durableId="1586376358">
    <w:abstractNumId w:val="84"/>
  </w:num>
  <w:num w:numId="102" w16cid:durableId="400687364">
    <w:abstractNumId w:val="164"/>
  </w:num>
  <w:num w:numId="103" w16cid:durableId="257636308">
    <w:abstractNumId w:val="41"/>
  </w:num>
  <w:num w:numId="104" w16cid:durableId="2042899633">
    <w:abstractNumId w:val="66"/>
  </w:num>
  <w:num w:numId="105" w16cid:durableId="613362337">
    <w:abstractNumId w:val="158"/>
  </w:num>
  <w:num w:numId="106" w16cid:durableId="1846165163">
    <w:abstractNumId w:val="19"/>
  </w:num>
  <w:num w:numId="107" w16cid:durableId="540558202">
    <w:abstractNumId w:val="118"/>
  </w:num>
  <w:num w:numId="108" w16cid:durableId="739983373">
    <w:abstractNumId w:val="168"/>
  </w:num>
  <w:num w:numId="109" w16cid:durableId="1892183720">
    <w:abstractNumId w:val="52"/>
  </w:num>
  <w:num w:numId="110" w16cid:durableId="2073850502">
    <w:abstractNumId w:val="182"/>
  </w:num>
  <w:num w:numId="111" w16cid:durableId="1312711049">
    <w:abstractNumId w:val="186"/>
  </w:num>
  <w:num w:numId="112" w16cid:durableId="106580176">
    <w:abstractNumId w:val="86"/>
  </w:num>
  <w:num w:numId="113" w16cid:durableId="471992312">
    <w:abstractNumId w:val="153"/>
  </w:num>
  <w:num w:numId="114" w16cid:durableId="778986922">
    <w:abstractNumId w:val="42"/>
  </w:num>
  <w:num w:numId="115" w16cid:durableId="1547327989">
    <w:abstractNumId w:val="76"/>
  </w:num>
  <w:num w:numId="116" w16cid:durableId="1022361971">
    <w:abstractNumId w:val="61"/>
  </w:num>
  <w:num w:numId="117" w16cid:durableId="844200047">
    <w:abstractNumId w:val="199"/>
  </w:num>
  <w:num w:numId="118" w16cid:durableId="469832075">
    <w:abstractNumId w:val="188"/>
  </w:num>
  <w:num w:numId="119" w16cid:durableId="1907911992">
    <w:abstractNumId w:val="196"/>
  </w:num>
  <w:num w:numId="120" w16cid:durableId="489053977">
    <w:abstractNumId w:val="77"/>
  </w:num>
  <w:num w:numId="121" w16cid:durableId="294454472">
    <w:abstractNumId w:val="94"/>
  </w:num>
  <w:num w:numId="122" w16cid:durableId="278297170">
    <w:abstractNumId w:val="90"/>
  </w:num>
  <w:num w:numId="123" w16cid:durableId="2136563072">
    <w:abstractNumId w:val="151"/>
  </w:num>
  <w:num w:numId="124" w16cid:durableId="1660957744">
    <w:abstractNumId w:val="17"/>
  </w:num>
  <w:num w:numId="125" w16cid:durableId="546378377">
    <w:abstractNumId w:val="20"/>
  </w:num>
  <w:num w:numId="126" w16cid:durableId="1747721057">
    <w:abstractNumId w:val="34"/>
  </w:num>
  <w:num w:numId="127" w16cid:durableId="1522627883">
    <w:abstractNumId w:val="88"/>
  </w:num>
  <w:num w:numId="128" w16cid:durableId="768814005">
    <w:abstractNumId w:val="136"/>
  </w:num>
  <w:num w:numId="129" w16cid:durableId="94834427">
    <w:abstractNumId w:val="70"/>
  </w:num>
  <w:num w:numId="130" w16cid:durableId="588588556">
    <w:abstractNumId w:val="111"/>
  </w:num>
  <w:num w:numId="131" w16cid:durableId="834800232">
    <w:abstractNumId w:val="10"/>
  </w:num>
  <w:num w:numId="132" w16cid:durableId="978343703">
    <w:abstractNumId w:val="98"/>
  </w:num>
  <w:num w:numId="133" w16cid:durableId="1040592357">
    <w:abstractNumId w:val="11"/>
  </w:num>
  <w:num w:numId="134" w16cid:durableId="235090556">
    <w:abstractNumId w:val="130"/>
  </w:num>
  <w:num w:numId="135" w16cid:durableId="384841430">
    <w:abstractNumId w:val="104"/>
  </w:num>
  <w:num w:numId="136" w16cid:durableId="1669333562">
    <w:abstractNumId w:val="25"/>
  </w:num>
  <w:num w:numId="137" w16cid:durableId="226041033">
    <w:abstractNumId w:val="50"/>
  </w:num>
  <w:num w:numId="138" w16cid:durableId="606157832">
    <w:abstractNumId w:val="192"/>
  </w:num>
  <w:num w:numId="139" w16cid:durableId="1139344235">
    <w:abstractNumId w:val="82"/>
  </w:num>
  <w:num w:numId="140" w16cid:durableId="2138524068">
    <w:abstractNumId w:val="13"/>
  </w:num>
  <w:num w:numId="141" w16cid:durableId="46999338">
    <w:abstractNumId w:val="147"/>
  </w:num>
  <w:num w:numId="142" w16cid:durableId="2130080283">
    <w:abstractNumId w:val="138"/>
  </w:num>
  <w:num w:numId="143" w16cid:durableId="1328485592">
    <w:abstractNumId w:val="69"/>
  </w:num>
  <w:num w:numId="144" w16cid:durableId="991181207">
    <w:abstractNumId w:val="154"/>
  </w:num>
  <w:num w:numId="145" w16cid:durableId="440927476">
    <w:abstractNumId w:val="37"/>
  </w:num>
  <w:num w:numId="146" w16cid:durableId="139427145">
    <w:abstractNumId w:val="195"/>
  </w:num>
  <w:num w:numId="147" w16cid:durableId="491218363">
    <w:abstractNumId w:val="79"/>
  </w:num>
  <w:num w:numId="148" w16cid:durableId="1593663365">
    <w:abstractNumId w:val="183"/>
  </w:num>
  <w:num w:numId="149" w16cid:durableId="1045518857">
    <w:abstractNumId w:val="114"/>
  </w:num>
  <w:num w:numId="150" w16cid:durableId="1178539485">
    <w:abstractNumId w:val="89"/>
  </w:num>
  <w:num w:numId="151" w16cid:durableId="1939872709">
    <w:abstractNumId w:val="169"/>
  </w:num>
  <w:num w:numId="152" w16cid:durableId="1337541584">
    <w:abstractNumId w:val="67"/>
  </w:num>
  <w:num w:numId="153" w16cid:durableId="831415439">
    <w:abstractNumId w:val="198"/>
  </w:num>
  <w:num w:numId="154" w16cid:durableId="2119713849">
    <w:abstractNumId w:val="185"/>
  </w:num>
  <w:num w:numId="155" w16cid:durableId="1448231684">
    <w:abstractNumId w:val="115"/>
  </w:num>
  <w:num w:numId="156" w16cid:durableId="1766611230">
    <w:abstractNumId w:val="124"/>
  </w:num>
  <w:num w:numId="157" w16cid:durableId="1113552344">
    <w:abstractNumId w:val="145"/>
  </w:num>
  <w:num w:numId="158" w16cid:durableId="830292463">
    <w:abstractNumId w:val="178"/>
  </w:num>
  <w:num w:numId="159" w16cid:durableId="1186990068">
    <w:abstractNumId w:val="99"/>
  </w:num>
  <w:num w:numId="160" w16cid:durableId="552501220">
    <w:abstractNumId w:val="167"/>
  </w:num>
  <w:num w:numId="161" w16cid:durableId="1696733090">
    <w:abstractNumId w:val="53"/>
  </w:num>
  <w:num w:numId="162" w16cid:durableId="782499928">
    <w:abstractNumId w:val="75"/>
  </w:num>
  <w:num w:numId="163" w16cid:durableId="655844069">
    <w:abstractNumId w:val="109"/>
  </w:num>
  <w:num w:numId="164" w16cid:durableId="1320230320">
    <w:abstractNumId w:val="54"/>
  </w:num>
  <w:num w:numId="165" w16cid:durableId="381102561">
    <w:abstractNumId w:val="31"/>
  </w:num>
  <w:num w:numId="166" w16cid:durableId="344211965">
    <w:abstractNumId w:val="180"/>
  </w:num>
  <w:num w:numId="167" w16cid:durableId="544023241">
    <w:abstractNumId w:val="100"/>
  </w:num>
  <w:num w:numId="168" w16cid:durableId="1582720529">
    <w:abstractNumId w:val="36"/>
  </w:num>
  <w:num w:numId="169" w16cid:durableId="1324629529">
    <w:abstractNumId w:val="179"/>
  </w:num>
  <w:num w:numId="170" w16cid:durableId="1716344045">
    <w:abstractNumId w:val="113"/>
  </w:num>
  <w:num w:numId="171" w16cid:durableId="477112450">
    <w:abstractNumId w:val="149"/>
  </w:num>
  <w:num w:numId="172" w16cid:durableId="725032076">
    <w:abstractNumId w:val="150"/>
  </w:num>
  <w:num w:numId="173" w16cid:durableId="1298294814">
    <w:abstractNumId w:val="194"/>
  </w:num>
  <w:num w:numId="174" w16cid:durableId="1260409680">
    <w:abstractNumId w:val="44"/>
  </w:num>
  <w:num w:numId="175" w16cid:durableId="727613200">
    <w:abstractNumId w:val="56"/>
  </w:num>
  <w:num w:numId="176" w16cid:durableId="1282491346">
    <w:abstractNumId w:val="27"/>
  </w:num>
  <w:num w:numId="177" w16cid:durableId="2054307878">
    <w:abstractNumId w:val="129"/>
  </w:num>
  <w:num w:numId="178" w16cid:durableId="1324697399">
    <w:abstractNumId w:val="127"/>
  </w:num>
  <w:num w:numId="179" w16cid:durableId="819346419">
    <w:abstractNumId w:val="161"/>
  </w:num>
  <w:num w:numId="180" w16cid:durableId="1639529184">
    <w:abstractNumId w:val="97"/>
  </w:num>
  <w:num w:numId="181" w16cid:durableId="451442184">
    <w:abstractNumId w:val="143"/>
  </w:num>
  <w:num w:numId="182" w16cid:durableId="904805158">
    <w:abstractNumId w:val="184"/>
  </w:num>
  <w:num w:numId="183" w16cid:durableId="442647761">
    <w:abstractNumId w:val="32"/>
  </w:num>
  <w:num w:numId="184" w16cid:durableId="2018772876">
    <w:abstractNumId w:val="63"/>
  </w:num>
  <w:num w:numId="185" w16cid:durableId="95251354">
    <w:abstractNumId w:val="15"/>
  </w:num>
  <w:num w:numId="186" w16cid:durableId="1800684475">
    <w:abstractNumId w:val="148"/>
  </w:num>
  <w:num w:numId="187" w16cid:durableId="745881151">
    <w:abstractNumId w:val="62"/>
  </w:num>
  <w:num w:numId="188" w16cid:durableId="1874809571">
    <w:abstractNumId w:val="16"/>
  </w:num>
  <w:num w:numId="189" w16cid:durableId="139344046">
    <w:abstractNumId w:val="73"/>
  </w:num>
  <w:num w:numId="190" w16cid:durableId="1749379322">
    <w:abstractNumId w:val="92"/>
  </w:num>
  <w:num w:numId="191" w16cid:durableId="526405039">
    <w:abstractNumId w:val="152"/>
  </w:num>
  <w:num w:numId="192" w16cid:durableId="1661932457">
    <w:abstractNumId w:val="107"/>
  </w:num>
  <w:num w:numId="193" w16cid:durableId="57286406">
    <w:abstractNumId w:val="131"/>
  </w:num>
  <w:num w:numId="194" w16cid:durableId="1634941290">
    <w:abstractNumId w:val="95"/>
  </w:num>
  <w:num w:numId="195" w16cid:durableId="413865270">
    <w:abstractNumId w:val="59"/>
  </w:num>
  <w:num w:numId="196" w16cid:durableId="814034159">
    <w:abstractNumId w:val="134"/>
  </w:num>
  <w:num w:numId="197" w16cid:durableId="305160355">
    <w:abstractNumId w:val="26"/>
  </w:num>
  <w:num w:numId="198" w16cid:durableId="513887792">
    <w:abstractNumId w:val="112"/>
  </w:num>
  <w:num w:numId="199" w16cid:durableId="1229270909">
    <w:abstractNumId w:val="137"/>
  </w:num>
  <w:num w:numId="200" w16cid:durableId="864945727">
    <w:abstractNumId w:val="102"/>
  </w:num>
  <w:numIdMacAtCleanup w:val="1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268"/>
    <w:rsid w:val="00024D86"/>
    <w:rsid w:val="00032643"/>
    <w:rsid w:val="000339C3"/>
    <w:rsid w:val="0004246D"/>
    <w:rsid w:val="00051335"/>
    <w:rsid w:val="000536E2"/>
    <w:rsid w:val="000547BA"/>
    <w:rsid w:val="000602CB"/>
    <w:rsid w:val="000924F7"/>
    <w:rsid w:val="000A00AE"/>
    <w:rsid w:val="000A5FD1"/>
    <w:rsid w:val="000B16C4"/>
    <w:rsid w:val="000C4410"/>
    <w:rsid w:val="000C63B5"/>
    <w:rsid w:val="000D7117"/>
    <w:rsid w:val="000F0D31"/>
    <w:rsid w:val="00103BF5"/>
    <w:rsid w:val="00122807"/>
    <w:rsid w:val="00143FCF"/>
    <w:rsid w:val="00153618"/>
    <w:rsid w:val="001551D0"/>
    <w:rsid w:val="00155B1C"/>
    <w:rsid w:val="00160C32"/>
    <w:rsid w:val="001871C6"/>
    <w:rsid w:val="001D2F90"/>
    <w:rsid w:val="001E2F72"/>
    <w:rsid w:val="001E49A5"/>
    <w:rsid w:val="00206447"/>
    <w:rsid w:val="00214E45"/>
    <w:rsid w:val="00217B05"/>
    <w:rsid w:val="00225D79"/>
    <w:rsid w:val="002263DD"/>
    <w:rsid w:val="00237268"/>
    <w:rsid w:val="002444FA"/>
    <w:rsid w:val="0026354B"/>
    <w:rsid w:val="00264D60"/>
    <w:rsid w:val="002B5C41"/>
    <w:rsid w:val="002C6E5B"/>
    <w:rsid w:val="002C703E"/>
    <w:rsid w:val="002E1A7D"/>
    <w:rsid w:val="002E750A"/>
    <w:rsid w:val="002F7C25"/>
    <w:rsid w:val="00302B61"/>
    <w:rsid w:val="00311A76"/>
    <w:rsid w:val="00337245"/>
    <w:rsid w:val="003925E9"/>
    <w:rsid w:val="00394D42"/>
    <w:rsid w:val="003B4F00"/>
    <w:rsid w:val="003B7D4E"/>
    <w:rsid w:val="00415691"/>
    <w:rsid w:val="00433C89"/>
    <w:rsid w:val="00461230"/>
    <w:rsid w:val="004A1BDE"/>
    <w:rsid w:val="004B5C5D"/>
    <w:rsid w:val="004C048D"/>
    <w:rsid w:val="004C3813"/>
    <w:rsid w:val="004D2850"/>
    <w:rsid w:val="004E50CD"/>
    <w:rsid w:val="004E6117"/>
    <w:rsid w:val="004F489A"/>
    <w:rsid w:val="004F7244"/>
    <w:rsid w:val="005243D7"/>
    <w:rsid w:val="00525AF0"/>
    <w:rsid w:val="00533C81"/>
    <w:rsid w:val="00555A24"/>
    <w:rsid w:val="00555BA8"/>
    <w:rsid w:val="0059475A"/>
    <w:rsid w:val="005959A8"/>
    <w:rsid w:val="005A7443"/>
    <w:rsid w:val="005B7D71"/>
    <w:rsid w:val="005D2BEB"/>
    <w:rsid w:val="005F024A"/>
    <w:rsid w:val="005F53C1"/>
    <w:rsid w:val="00602A7D"/>
    <w:rsid w:val="00605197"/>
    <w:rsid w:val="0060591F"/>
    <w:rsid w:val="00633FAA"/>
    <w:rsid w:val="00650B59"/>
    <w:rsid w:val="00676882"/>
    <w:rsid w:val="0068764E"/>
    <w:rsid w:val="00690992"/>
    <w:rsid w:val="00691CEB"/>
    <w:rsid w:val="00693789"/>
    <w:rsid w:val="00696642"/>
    <w:rsid w:val="006B46BE"/>
    <w:rsid w:val="006D0324"/>
    <w:rsid w:val="006D7207"/>
    <w:rsid w:val="006E79A6"/>
    <w:rsid w:val="006F1B5F"/>
    <w:rsid w:val="007039DD"/>
    <w:rsid w:val="00726A40"/>
    <w:rsid w:val="007551C1"/>
    <w:rsid w:val="0076284E"/>
    <w:rsid w:val="00773A7A"/>
    <w:rsid w:val="00784C07"/>
    <w:rsid w:val="00790885"/>
    <w:rsid w:val="007A099D"/>
    <w:rsid w:val="007E0C36"/>
    <w:rsid w:val="007E2E93"/>
    <w:rsid w:val="007F782F"/>
    <w:rsid w:val="00825BDD"/>
    <w:rsid w:val="00833F52"/>
    <w:rsid w:val="00841539"/>
    <w:rsid w:val="008625F5"/>
    <w:rsid w:val="0087168F"/>
    <w:rsid w:val="00882AA5"/>
    <w:rsid w:val="00896D4C"/>
    <w:rsid w:val="008A0D20"/>
    <w:rsid w:val="008A1504"/>
    <w:rsid w:val="008B0986"/>
    <w:rsid w:val="008C7A69"/>
    <w:rsid w:val="008D0BFF"/>
    <w:rsid w:val="008D1D25"/>
    <w:rsid w:val="008D2F43"/>
    <w:rsid w:val="009049FD"/>
    <w:rsid w:val="00907D1E"/>
    <w:rsid w:val="00937662"/>
    <w:rsid w:val="009467F7"/>
    <w:rsid w:val="00947211"/>
    <w:rsid w:val="00972420"/>
    <w:rsid w:val="009815DB"/>
    <w:rsid w:val="00984A08"/>
    <w:rsid w:val="00992733"/>
    <w:rsid w:val="009C000A"/>
    <w:rsid w:val="009C529E"/>
    <w:rsid w:val="00A03126"/>
    <w:rsid w:val="00A259EE"/>
    <w:rsid w:val="00A53AA3"/>
    <w:rsid w:val="00A75322"/>
    <w:rsid w:val="00AA459F"/>
    <w:rsid w:val="00AA6F5C"/>
    <w:rsid w:val="00AB1AA2"/>
    <w:rsid w:val="00AB6A37"/>
    <w:rsid w:val="00AC1DDF"/>
    <w:rsid w:val="00AF58D5"/>
    <w:rsid w:val="00B21516"/>
    <w:rsid w:val="00B24BF2"/>
    <w:rsid w:val="00B436FE"/>
    <w:rsid w:val="00B60D43"/>
    <w:rsid w:val="00B81FFF"/>
    <w:rsid w:val="00B82B59"/>
    <w:rsid w:val="00B82DD7"/>
    <w:rsid w:val="00B95D46"/>
    <w:rsid w:val="00BA621C"/>
    <w:rsid w:val="00BB3BDA"/>
    <w:rsid w:val="00BB6F2C"/>
    <w:rsid w:val="00BC34EA"/>
    <w:rsid w:val="00BE2E24"/>
    <w:rsid w:val="00C0016F"/>
    <w:rsid w:val="00C05D2B"/>
    <w:rsid w:val="00C1222D"/>
    <w:rsid w:val="00C1538C"/>
    <w:rsid w:val="00C46157"/>
    <w:rsid w:val="00C51173"/>
    <w:rsid w:val="00C5559F"/>
    <w:rsid w:val="00C74B38"/>
    <w:rsid w:val="00C81944"/>
    <w:rsid w:val="00C91455"/>
    <w:rsid w:val="00C94720"/>
    <w:rsid w:val="00C978F3"/>
    <w:rsid w:val="00CA6A6A"/>
    <w:rsid w:val="00CB62C2"/>
    <w:rsid w:val="00CE0F86"/>
    <w:rsid w:val="00D439E1"/>
    <w:rsid w:val="00D469FE"/>
    <w:rsid w:val="00D53F36"/>
    <w:rsid w:val="00D6252C"/>
    <w:rsid w:val="00D910FC"/>
    <w:rsid w:val="00D93DC2"/>
    <w:rsid w:val="00D94616"/>
    <w:rsid w:val="00DC6404"/>
    <w:rsid w:val="00DE78E5"/>
    <w:rsid w:val="00E23D5A"/>
    <w:rsid w:val="00E5124B"/>
    <w:rsid w:val="00E62F00"/>
    <w:rsid w:val="00E819D3"/>
    <w:rsid w:val="00E82CFC"/>
    <w:rsid w:val="00E90288"/>
    <w:rsid w:val="00EB5EA9"/>
    <w:rsid w:val="00EF3F7E"/>
    <w:rsid w:val="00F21340"/>
    <w:rsid w:val="00F37AF2"/>
    <w:rsid w:val="00F4025B"/>
    <w:rsid w:val="00F44D21"/>
    <w:rsid w:val="00F7157D"/>
    <w:rsid w:val="00F87FAF"/>
    <w:rsid w:val="00F9005D"/>
    <w:rsid w:val="00FA573F"/>
    <w:rsid w:val="00FB09E1"/>
    <w:rsid w:val="00FB53F5"/>
    <w:rsid w:val="00FE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0A7D9"/>
  <w15:chartTrackingRefBased/>
  <w15:docId w15:val="{BC3BFFBD-4DE2-4633-A501-85B068909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 w:qFormat="1"/>
    <w:lsdException w:name="envelope return" w:semiHidden="1" w:uiPriority="0" w:unhideWhenUsed="1" w:qFormat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iPriority="0" w:unhideWhenUsed="1" w:qFormat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 w:qFormat="1"/>
    <w:lsdException w:name="List Continue 4" w:semiHidden="1" w:uiPriority="0" w:unhideWhenUsed="1" w:qFormat="1"/>
    <w:lsdException w:name="List Continue 5" w:semiHidden="1" w:uiPriority="0" w:unhideWhenUsed="1" w:qFormat="1"/>
    <w:lsdException w:name="Message Header" w:semiHidden="1" w:uiPriority="0" w:unhideWhenUsed="1" w:qFormat="1"/>
    <w:lsdException w:name="Subtitle" w:uiPriority="0" w:qFormat="1"/>
    <w:lsdException w:name="Salutation" w:semiHidden="1" w:uiPriority="0" w:unhideWhenUsed="1" w:qFormat="1"/>
    <w:lsdException w:name="Date" w:semiHidden="1" w:uiPriority="0" w:unhideWhenUsed="1" w:qFormat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iPriority="0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iPriority="0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B1C"/>
    <w:pPr>
      <w:spacing w:after="200" w:line="276" w:lineRule="auto"/>
    </w:pPr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72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o-RO"/>
    </w:rPr>
  </w:style>
  <w:style w:type="paragraph" w:styleId="Heading2">
    <w:name w:val="heading 2"/>
    <w:basedOn w:val="Normal"/>
    <w:next w:val="Normal"/>
    <w:link w:val="Heading2Char"/>
    <w:unhideWhenUsed/>
    <w:qFormat/>
    <w:rsid w:val="0023726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726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237268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237268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/>
      <w:b/>
      <w:i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23726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37268"/>
    <w:pPr>
      <w:keepNext/>
      <w:numPr>
        <w:ilvl w:val="1"/>
        <w:numId w:val="1"/>
      </w:numPr>
      <w:spacing w:after="0" w:line="240" w:lineRule="auto"/>
      <w:jc w:val="both"/>
      <w:outlineLvl w:val="6"/>
    </w:pPr>
    <w:rPr>
      <w:rFonts w:ascii="Times New Roman" w:eastAsia="Times New Roman" w:hAnsi="Times New Roman"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237268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37268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237268"/>
    <w:rPr>
      <w:rFonts w:ascii="Times New Roman" w:eastAsia="Times New Roman" w:hAnsi="Times New Roman" w:cs="Times New Roman"/>
      <w:b/>
      <w:bCs/>
      <w:kern w:val="36"/>
      <w:sz w:val="48"/>
      <w:szCs w:val="48"/>
      <w:lang w:val="ro-RO" w:eastAsia="ro-RO"/>
    </w:rPr>
  </w:style>
  <w:style w:type="character" w:customStyle="1" w:styleId="Heading2Char">
    <w:name w:val="Heading 2 Char"/>
    <w:basedOn w:val="DefaultParagraphFont"/>
    <w:link w:val="Heading2"/>
    <w:qFormat/>
    <w:rsid w:val="00237268"/>
    <w:rPr>
      <w:rFonts w:ascii="Cambria" w:eastAsia="Times New Roman" w:hAnsi="Cambria" w:cs="Times New Roman"/>
      <w:b/>
      <w:bCs/>
      <w:i/>
      <w:iCs/>
      <w:sz w:val="28"/>
      <w:szCs w:val="28"/>
      <w:lang w:val="ro-RO"/>
    </w:rPr>
  </w:style>
  <w:style w:type="character" w:customStyle="1" w:styleId="Heading3Char">
    <w:name w:val="Heading 3 Char"/>
    <w:basedOn w:val="DefaultParagraphFont"/>
    <w:link w:val="Heading3"/>
    <w:qFormat/>
    <w:rsid w:val="00237268"/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qFormat/>
    <w:rsid w:val="0023726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qFormat/>
    <w:rsid w:val="00237268"/>
    <w:rPr>
      <w:rFonts w:ascii="Times New Roman" w:eastAsia="Times New Roman" w:hAnsi="Times New Roman" w:cs="Times New Roman"/>
      <w:b/>
      <w:i/>
      <w:sz w:val="24"/>
      <w:szCs w:val="20"/>
      <w:lang w:val="ro-RO"/>
    </w:rPr>
  </w:style>
  <w:style w:type="character" w:customStyle="1" w:styleId="Heading6Char">
    <w:name w:val="Heading 6 Char"/>
    <w:basedOn w:val="DefaultParagraphFont"/>
    <w:link w:val="Heading6"/>
    <w:qFormat/>
    <w:rsid w:val="00237268"/>
    <w:rPr>
      <w:rFonts w:ascii="Times New Roman" w:eastAsia="Times New Roman" w:hAnsi="Times New Roman" w:cs="Times New Roman"/>
      <w:bCs/>
      <w:sz w:val="28"/>
      <w:szCs w:val="28"/>
      <w:lang w:val="ro-RO"/>
    </w:rPr>
  </w:style>
  <w:style w:type="character" w:customStyle="1" w:styleId="Heading7Char">
    <w:name w:val="Heading 7 Char"/>
    <w:basedOn w:val="DefaultParagraphFont"/>
    <w:link w:val="Heading7"/>
    <w:qFormat/>
    <w:rsid w:val="00237268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qFormat/>
    <w:rsid w:val="00237268"/>
    <w:rPr>
      <w:rFonts w:ascii="Times New Roman" w:eastAsia="Times New Roman" w:hAnsi="Times New Roman" w:cs="Times New Roman"/>
      <w:i/>
      <w:iCs/>
      <w:sz w:val="24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qFormat/>
    <w:rsid w:val="00237268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qFormat/>
    <w:rsid w:val="002372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37268"/>
    <w:rPr>
      <w:rFonts w:ascii="Tahoma" w:eastAsia="Calibri" w:hAnsi="Tahoma" w:cs="Times New Roman"/>
      <w:sz w:val="16"/>
      <w:szCs w:val="16"/>
      <w:lang w:val="ro-RO"/>
    </w:rPr>
  </w:style>
  <w:style w:type="paragraph" w:styleId="BlockText">
    <w:name w:val="Block Text"/>
    <w:basedOn w:val="Normal"/>
    <w:qFormat/>
    <w:rsid w:val="00237268"/>
    <w:pPr>
      <w:numPr>
        <w:numId w:val="2"/>
      </w:numPr>
      <w:tabs>
        <w:tab w:val="clear" w:pos="720"/>
      </w:tabs>
      <w:spacing w:after="120" w:line="240" w:lineRule="auto"/>
      <w:ind w:left="1440" w:right="1440" w:firstLine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qFormat/>
    <w:rsid w:val="0023726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23726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2">
    <w:name w:val="Body Text 2"/>
    <w:basedOn w:val="Normal"/>
    <w:link w:val="BodyText2Char"/>
    <w:qFormat/>
    <w:rsid w:val="0023726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qFormat/>
    <w:rsid w:val="0023726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qFormat/>
    <w:rsid w:val="00237268"/>
    <w:pPr>
      <w:spacing w:after="0" w:line="240" w:lineRule="auto"/>
      <w:jc w:val="both"/>
    </w:pPr>
    <w:rPr>
      <w:rFonts w:ascii="Tahoma" w:eastAsia="Times New Roman" w:hAnsi="Tahoma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qFormat/>
    <w:rsid w:val="00237268"/>
    <w:rPr>
      <w:rFonts w:ascii="Tahoma" w:eastAsia="Times New Roman" w:hAnsi="Tahoma" w:cs="Times New Roman"/>
      <w:szCs w:val="20"/>
    </w:rPr>
  </w:style>
  <w:style w:type="paragraph" w:styleId="BodyTextFirstIndent">
    <w:name w:val="Body Text First Indent"/>
    <w:basedOn w:val="BodyText"/>
    <w:link w:val="BodyTextFirstIndentChar"/>
    <w:qFormat/>
    <w:rsid w:val="00237268"/>
    <w:pPr>
      <w:ind w:firstLine="210"/>
    </w:pPr>
    <w:rPr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3726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Indent">
    <w:name w:val="Body Text Indent"/>
    <w:basedOn w:val="Normal"/>
    <w:link w:val="BodyTextIndentChar"/>
    <w:qFormat/>
    <w:rsid w:val="00237268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hAnsi="TimesNewRoman"/>
      <w:b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qFormat/>
    <w:rsid w:val="00237268"/>
    <w:rPr>
      <w:rFonts w:ascii="TimesNewRoman" w:eastAsia="Calibri" w:hAnsi="TimesNewRoman" w:cs="Times New Roman"/>
      <w:b/>
      <w:sz w:val="24"/>
      <w:szCs w:val="24"/>
      <w:lang w:val="ro-RO"/>
    </w:rPr>
  </w:style>
  <w:style w:type="paragraph" w:styleId="BodyTextFirstIndent2">
    <w:name w:val="Body Text First Indent 2"/>
    <w:basedOn w:val="BodyTextIndent"/>
    <w:link w:val="BodyTextFirstIndent2Char"/>
    <w:qFormat/>
    <w:rsid w:val="00237268"/>
    <w:pPr>
      <w:autoSpaceDE/>
      <w:autoSpaceDN/>
      <w:adjustRightInd/>
      <w:spacing w:after="120"/>
      <w:ind w:left="360" w:firstLine="210"/>
      <w:jc w:val="left"/>
    </w:pPr>
    <w:rPr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37268"/>
    <w:rPr>
      <w:rFonts w:ascii="TimesNewRoman" w:eastAsia="Calibri" w:hAnsi="TimesNewRoman" w:cs="Times New Roman"/>
      <w:b/>
      <w:sz w:val="24"/>
      <w:szCs w:val="24"/>
      <w:lang w:val="ro-RO"/>
    </w:rPr>
  </w:style>
  <w:style w:type="paragraph" w:styleId="BodyTextIndent2">
    <w:name w:val="Body Text Indent 2"/>
    <w:basedOn w:val="Normal"/>
    <w:link w:val="BodyTextIndent2Char"/>
    <w:qFormat/>
    <w:rsid w:val="0023726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3726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Indent3">
    <w:name w:val="Body Text Indent 3"/>
    <w:basedOn w:val="Normal"/>
    <w:link w:val="BodyTextIndent3Char"/>
    <w:qFormat/>
    <w:rsid w:val="0023726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37268"/>
    <w:rPr>
      <w:rFonts w:ascii="Times New Roman" w:eastAsia="Times New Roman" w:hAnsi="Times New Roman" w:cs="Times New Roman"/>
      <w:sz w:val="16"/>
      <w:szCs w:val="16"/>
      <w:lang w:val="ro-RO"/>
    </w:rPr>
  </w:style>
  <w:style w:type="paragraph" w:styleId="Caption">
    <w:name w:val="caption"/>
    <w:basedOn w:val="Normal"/>
    <w:next w:val="Normal"/>
    <w:qFormat/>
    <w:rsid w:val="00237268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Closing">
    <w:name w:val="Closing"/>
    <w:basedOn w:val="Normal"/>
    <w:link w:val="ClosingChar"/>
    <w:qFormat/>
    <w:rsid w:val="00237268"/>
    <w:pPr>
      <w:spacing w:after="0" w:line="240" w:lineRule="auto"/>
      <w:ind w:left="43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losingChar">
    <w:name w:val="Closing Char"/>
    <w:basedOn w:val="DefaultParagraphFont"/>
    <w:link w:val="Closing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qFormat/>
    <w:rsid w:val="002372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3726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37268"/>
    <w:rPr>
      <w:b/>
      <w:bCs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37268"/>
    <w:rPr>
      <w:rFonts w:ascii="Times New Roman" w:eastAsia="Times New Roman" w:hAnsi="Times New Roman" w:cs="Times New Roman"/>
      <w:b/>
      <w:bCs/>
      <w:sz w:val="20"/>
      <w:szCs w:val="20"/>
      <w:lang w:eastAsia="ro-RO"/>
    </w:rPr>
  </w:style>
  <w:style w:type="paragraph" w:styleId="Date">
    <w:name w:val="Date"/>
    <w:basedOn w:val="Normal"/>
    <w:next w:val="Normal"/>
    <w:link w:val="DateChar"/>
    <w:qFormat/>
    <w:rsid w:val="0023726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ateChar">
    <w:name w:val="Date Char"/>
    <w:basedOn w:val="DefaultParagraphFont"/>
    <w:link w:val="Date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qFormat/>
    <w:rsid w:val="00237268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237268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E-mailSignature">
    <w:name w:val="E-mail Signature"/>
    <w:basedOn w:val="Normal"/>
    <w:link w:val="E-mailSignatureChar"/>
    <w:qFormat/>
    <w:rsid w:val="00237268"/>
    <w:pPr>
      <w:numPr>
        <w:numId w:val="3"/>
      </w:numPr>
      <w:tabs>
        <w:tab w:val="clear" w:pos="108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basedOn w:val="DefaultParagraphFont"/>
    <w:link w:val="E-mailSignature"/>
    <w:qFormat/>
    <w:rsid w:val="00237268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Emphasis">
    <w:name w:val="Emphasis"/>
    <w:basedOn w:val="DefaultParagraphFont"/>
    <w:uiPriority w:val="20"/>
    <w:qFormat/>
    <w:rsid w:val="00237268"/>
    <w:rPr>
      <w:i/>
      <w:iCs/>
    </w:rPr>
  </w:style>
  <w:style w:type="paragraph" w:styleId="EndnoteText">
    <w:name w:val="endnote text"/>
    <w:basedOn w:val="Normal"/>
    <w:link w:val="EndnoteTextChar"/>
    <w:semiHidden/>
    <w:qFormat/>
    <w:rsid w:val="00237268"/>
    <w:pPr>
      <w:spacing w:after="0" w:line="240" w:lineRule="auto"/>
    </w:pPr>
    <w:rPr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qFormat/>
    <w:rsid w:val="00237268"/>
    <w:rPr>
      <w:rFonts w:ascii="Calibri" w:eastAsia="Calibri" w:hAnsi="Calibri" w:cs="Times New Roman"/>
      <w:sz w:val="20"/>
      <w:szCs w:val="20"/>
    </w:rPr>
  </w:style>
  <w:style w:type="paragraph" w:styleId="EnvelopeAddress">
    <w:name w:val="envelope address"/>
    <w:basedOn w:val="Normal"/>
    <w:qFormat/>
    <w:rsid w:val="0023726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styleId="EnvelopeReturn">
    <w:name w:val="envelope return"/>
    <w:basedOn w:val="Normal"/>
    <w:qFormat/>
    <w:rsid w:val="0023726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37268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2372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37268"/>
    <w:rPr>
      <w:rFonts w:ascii="Calibri" w:eastAsia="Calibri" w:hAnsi="Calibri" w:cs="Times New Roman"/>
      <w:lang w:val="ro-RO"/>
    </w:rPr>
  </w:style>
  <w:style w:type="character" w:styleId="FootnoteReference">
    <w:name w:val="footnote reference"/>
    <w:semiHidden/>
    <w:unhideWhenUsed/>
    <w:qFormat/>
    <w:rsid w:val="00237268"/>
    <w:rPr>
      <w:vertAlign w:val="superscript"/>
    </w:rPr>
  </w:style>
  <w:style w:type="paragraph" w:styleId="FootnoteText">
    <w:name w:val="footnote text"/>
    <w:basedOn w:val="Normal"/>
    <w:link w:val="FootnoteTextChar"/>
    <w:semiHidden/>
    <w:qFormat/>
    <w:rsid w:val="00237268"/>
    <w:pPr>
      <w:spacing w:after="12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237268"/>
    <w:rPr>
      <w:rFonts w:ascii="Tahoma" w:eastAsia="Calibri" w:hAnsi="Tahom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rsid w:val="002372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237268"/>
    <w:rPr>
      <w:rFonts w:ascii="Calibri" w:eastAsia="Calibri" w:hAnsi="Calibri" w:cs="Times New Roman"/>
      <w:lang w:val="ro-RO"/>
    </w:rPr>
  </w:style>
  <w:style w:type="paragraph" w:styleId="HTMLAddress">
    <w:name w:val="HTML Address"/>
    <w:basedOn w:val="Normal"/>
    <w:link w:val="HTMLAddressChar"/>
    <w:qFormat/>
    <w:rsid w:val="00237268"/>
    <w:pPr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qFormat/>
    <w:rsid w:val="00237268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37268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37268"/>
    <w:rPr>
      <w:rFonts w:ascii="Courier New" w:eastAsia="Times New Roman" w:hAnsi="Courier New" w:cs="Times New Roman"/>
      <w:sz w:val="20"/>
      <w:szCs w:val="20"/>
    </w:rPr>
  </w:style>
  <w:style w:type="character" w:styleId="Hyperlink">
    <w:name w:val="Hyperlink"/>
    <w:uiPriority w:val="99"/>
    <w:qFormat/>
    <w:rsid w:val="00237268"/>
    <w:rPr>
      <w:color w:val="0000FF"/>
      <w:u w:val="single"/>
    </w:rPr>
  </w:style>
  <w:style w:type="paragraph" w:styleId="List">
    <w:name w:val="List"/>
    <w:basedOn w:val="Normal"/>
    <w:qFormat/>
    <w:rsid w:val="00237268"/>
    <w:pPr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2">
    <w:name w:val="List 2"/>
    <w:basedOn w:val="Normal"/>
    <w:qFormat/>
    <w:rsid w:val="00237268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3">
    <w:name w:val="List 3"/>
    <w:basedOn w:val="Normal"/>
    <w:qFormat/>
    <w:rsid w:val="00237268"/>
    <w:pPr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4">
    <w:name w:val="List 4"/>
    <w:basedOn w:val="Normal"/>
    <w:qFormat/>
    <w:rsid w:val="00237268"/>
    <w:pPr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5">
    <w:name w:val="List 5"/>
    <w:basedOn w:val="Normal"/>
    <w:qFormat/>
    <w:rsid w:val="00237268"/>
    <w:pPr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">
    <w:name w:val="List Bullet"/>
    <w:basedOn w:val="Normal"/>
    <w:qFormat/>
    <w:rsid w:val="00237268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2">
    <w:name w:val="List Bullet 2"/>
    <w:basedOn w:val="Normal"/>
    <w:qFormat/>
    <w:rsid w:val="00237268"/>
    <w:pPr>
      <w:numPr>
        <w:numId w:val="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qFormat/>
    <w:rsid w:val="00237268"/>
    <w:pPr>
      <w:tabs>
        <w:tab w:val="left" w:pos="1080"/>
      </w:tabs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qFormat/>
    <w:rsid w:val="00237268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qFormat/>
    <w:rsid w:val="00237268"/>
    <w:pPr>
      <w:tabs>
        <w:tab w:val="left" w:pos="1800"/>
      </w:tabs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">
    <w:name w:val="List Continue"/>
    <w:basedOn w:val="Normal"/>
    <w:qFormat/>
    <w:rsid w:val="00237268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2">
    <w:name w:val="List Continue 2"/>
    <w:basedOn w:val="Normal"/>
    <w:qFormat/>
    <w:rsid w:val="00237268"/>
    <w:pPr>
      <w:spacing w:after="120" w:line="240" w:lineRule="auto"/>
      <w:ind w:left="72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3">
    <w:name w:val="List Continue 3"/>
    <w:basedOn w:val="Normal"/>
    <w:qFormat/>
    <w:rsid w:val="00237268"/>
    <w:pPr>
      <w:spacing w:after="120" w:line="240" w:lineRule="auto"/>
      <w:ind w:left="108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4">
    <w:name w:val="List Continue 4"/>
    <w:basedOn w:val="Normal"/>
    <w:qFormat/>
    <w:rsid w:val="00237268"/>
    <w:pPr>
      <w:spacing w:after="120" w:line="240" w:lineRule="auto"/>
      <w:ind w:left="144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5">
    <w:name w:val="List Continue 5"/>
    <w:basedOn w:val="Normal"/>
    <w:qFormat/>
    <w:rsid w:val="00237268"/>
    <w:pPr>
      <w:spacing w:after="120" w:line="240" w:lineRule="auto"/>
      <w:ind w:left="180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qFormat/>
    <w:rsid w:val="00237268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qFormat/>
    <w:rsid w:val="00237268"/>
    <w:pPr>
      <w:tabs>
        <w:tab w:val="left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qFormat/>
    <w:rsid w:val="00237268"/>
    <w:pPr>
      <w:numPr>
        <w:numId w:val="7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qFormat/>
    <w:rsid w:val="00237268"/>
    <w:pPr>
      <w:tabs>
        <w:tab w:val="left" w:pos="144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qFormat/>
    <w:rsid w:val="00237268"/>
    <w:pPr>
      <w:numPr>
        <w:numId w:val="8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MacroText">
    <w:name w:val="macro"/>
    <w:link w:val="MacroTextChar"/>
    <w:semiHidden/>
    <w:qFormat/>
    <w:rsid w:val="00237268"/>
    <w:pPr>
      <w:numPr>
        <w:numId w:val="9"/>
      </w:numPr>
      <w:tabs>
        <w:tab w:val="left" w:pos="480"/>
        <w:tab w:val="left" w:pos="96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ind w:left="0" w:firstLine="0"/>
    </w:pPr>
    <w:rPr>
      <w:rFonts w:ascii="Courier New" w:eastAsia="Calibri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qFormat/>
    <w:rsid w:val="00237268"/>
    <w:rPr>
      <w:rFonts w:ascii="Courier New" w:eastAsia="Calibri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qFormat/>
    <w:rsid w:val="002372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qFormat/>
    <w:rsid w:val="00237268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qFormat/>
    <w:rsid w:val="00237268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NormalIndent">
    <w:name w:val="Normal Indent"/>
    <w:basedOn w:val="Normal"/>
    <w:qFormat/>
    <w:rsid w:val="00237268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n-US"/>
    </w:rPr>
  </w:style>
  <w:style w:type="paragraph" w:styleId="NoteHeading">
    <w:name w:val="Note Heading"/>
    <w:basedOn w:val="Normal"/>
    <w:next w:val="Normal"/>
    <w:link w:val="NoteHeadingChar"/>
    <w:qFormat/>
    <w:rsid w:val="0023726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NoteHeadingChar">
    <w:name w:val="Note Heading Char"/>
    <w:basedOn w:val="DefaultParagraphFont"/>
    <w:link w:val="NoteHeading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qFormat/>
    <w:rsid w:val="00237268"/>
  </w:style>
  <w:style w:type="paragraph" w:styleId="PlainText">
    <w:name w:val="Plain Text"/>
    <w:basedOn w:val="Normal"/>
    <w:link w:val="PlainTextChar"/>
    <w:uiPriority w:val="99"/>
    <w:qFormat/>
    <w:rsid w:val="00237268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37268"/>
    <w:rPr>
      <w:rFonts w:ascii="Courier New" w:eastAsia="Times New Roman" w:hAnsi="Courier New" w:cs="Times New Roman"/>
      <w:sz w:val="20"/>
      <w:szCs w:val="20"/>
    </w:rPr>
  </w:style>
  <w:style w:type="paragraph" w:styleId="Salutation">
    <w:name w:val="Salutation"/>
    <w:basedOn w:val="Normal"/>
    <w:next w:val="Normal"/>
    <w:link w:val="SalutationChar"/>
    <w:qFormat/>
    <w:rsid w:val="0023726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alutationChar">
    <w:name w:val="Salutation Char"/>
    <w:basedOn w:val="DefaultParagraphFont"/>
    <w:link w:val="Salutation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qFormat/>
    <w:rsid w:val="00237268"/>
    <w:pPr>
      <w:numPr>
        <w:numId w:val="10"/>
      </w:numPr>
      <w:tabs>
        <w:tab w:val="clear" w:pos="360"/>
      </w:tabs>
      <w:spacing w:after="0" w:line="240" w:lineRule="auto"/>
      <w:ind w:left="432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basedOn w:val="DefaultParagraphFont"/>
    <w:link w:val="Signature"/>
    <w:qFormat/>
    <w:rsid w:val="00237268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Strong">
    <w:name w:val="Strong"/>
    <w:uiPriority w:val="22"/>
    <w:qFormat/>
    <w:rsid w:val="00237268"/>
    <w:rPr>
      <w:b/>
      <w:bCs/>
    </w:rPr>
  </w:style>
  <w:style w:type="paragraph" w:styleId="Subtitle">
    <w:name w:val="Subtitle"/>
    <w:basedOn w:val="Normal"/>
    <w:link w:val="SubtitleChar"/>
    <w:qFormat/>
    <w:rsid w:val="00237268"/>
    <w:pPr>
      <w:numPr>
        <w:numId w:val="11"/>
      </w:numPr>
      <w:tabs>
        <w:tab w:val="clear" w:pos="1800"/>
      </w:tabs>
      <w:spacing w:after="60" w:line="240" w:lineRule="auto"/>
      <w:ind w:left="0" w:firstLine="0"/>
      <w:jc w:val="center"/>
      <w:outlineLvl w:val="1"/>
    </w:pPr>
    <w:rPr>
      <w:rFonts w:ascii="Arial" w:eastAsia="Times New Roman" w:hAnsi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237268"/>
    <w:rPr>
      <w:rFonts w:ascii="Arial" w:eastAsia="Times New Roman" w:hAnsi="Arial" w:cs="Times New Roman"/>
      <w:sz w:val="24"/>
      <w:szCs w:val="24"/>
      <w:lang w:val="ro-RO"/>
    </w:rPr>
  </w:style>
  <w:style w:type="table" w:styleId="TableGrid">
    <w:name w:val="Table Grid"/>
    <w:basedOn w:val="TableNormal"/>
    <w:uiPriority w:val="39"/>
    <w:qFormat/>
    <w:rsid w:val="00237268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37268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qFormat/>
    <w:rsid w:val="00237268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styleId="TOC4">
    <w:name w:val="toc 4"/>
    <w:basedOn w:val="Normal"/>
    <w:next w:val="Normal"/>
    <w:semiHidden/>
    <w:qFormat/>
    <w:rsid w:val="00237268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customStyle="1" w:styleId="Default">
    <w:name w:val="Default"/>
    <w:qFormat/>
    <w:rsid w:val="002372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  <w:style w:type="paragraph" w:customStyle="1" w:styleId="alignmentl">
    <w:name w:val="alignment_l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alignmentr">
    <w:name w:val="alignment_r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CM38">
    <w:name w:val="CM38"/>
    <w:basedOn w:val="Default"/>
    <w:next w:val="Default"/>
    <w:qFormat/>
    <w:rsid w:val="00237268"/>
    <w:pPr>
      <w:widowControl w:val="0"/>
    </w:pPr>
    <w:rPr>
      <w:rFonts w:ascii="Arial MT" w:eastAsia="Times New Roman" w:hAnsi="Arial MT"/>
      <w:color w:val="auto"/>
      <w:lang w:val="en-US"/>
    </w:rPr>
  </w:style>
  <w:style w:type="paragraph" w:customStyle="1" w:styleId="CM6">
    <w:name w:val="CM6"/>
    <w:basedOn w:val="Default"/>
    <w:next w:val="Default"/>
    <w:qFormat/>
    <w:rsid w:val="00237268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CM13">
    <w:name w:val="CM13"/>
    <w:basedOn w:val="Default"/>
    <w:next w:val="Default"/>
    <w:qFormat/>
    <w:rsid w:val="00237268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Style5">
    <w:name w:val="Style5"/>
    <w:basedOn w:val="Normal"/>
    <w:uiPriority w:val="99"/>
    <w:qFormat/>
    <w:rsid w:val="00237268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63">
    <w:name w:val="Font Style163"/>
    <w:uiPriority w:val="99"/>
    <w:qFormat/>
    <w:rsid w:val="00237268"/>
    <w:rPr>
      <w:rFonts w:ascii="Times New Roman" w:hAnsi="Times New Roman" w:cs="Times New Roman"/>
      <w:b/>
      <w:bCs/>
      <w:sz w:val="22"/>
      <w:szCs w:val="22"/>
    </w:rPr>
  </w:style>
  <w:style w:type="character" w:customStyle="1" w:styleId="al1">
    <w:name w:val="al1"/>
    <w:qFormat/>
    <w:rsid w:val="00237268"/>
    <w:rPr>
      <w:b/>
      <w:bCs/>
      <w:color w:val="008F00"/>
    </w:rPr>
  </w:style>
  <w:style w:type="character" w:customStyle="1" w:styleId="BodyTextIndentChar1">
    <w:name w:val="Body Text Indent Char1"/>
    <w:uiPriority w:val="99"/>
    <w:semiHidden/>
    <w:qFormat/>
    <w:rsid w:val="00237268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237268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msolistparagraphcxspmiddle">
    <w:name w:val="msolistparagraphcxspmiddle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TDisplayEquation">
    <w:name w:val="MTDisplayEquation"/>
    <w:basedOn w:val="msolistparagraphcxspmiddle"/>
    <w:next w:val="Normal"/>
    <w:qFormat/>
    <w:rsid w:val="00237268"/>
    <w:pPr>
      <w:tabs>
        <w:tab w:val="center" w:pos="5320"/>
        <w:tab w:val="right" w:pos="9920"/>
      </w:tabs>
      <w:spacing w:before="0" w:beforeAutospacing="0" w:after="0" w:afterAutospacing="0"/>
      <w:ind w:left="720"/>
    </w:pPr>
    <w:rPr>
      <w:lang w:val="ro-RO"/>
    </w:rPr>
  </w:style>
  <w:style w:type="paragraph" w:customStyle="1" w:styleId="Garamond">
    <w:name w:val="Garamond"/>
    <w:basedOn w:val="Normal"/>
    <w:qFormat/>
    <w:rsid w:val="00237268"/>
    <w:pPr>
      <w:spacing w:after="0" w:line="240" w:lineRule="auto"/>
    </w:pPr>
    <w:rPr>
      <w:rFonts w:ascii="Garamond" w:eastAsia="Times New Roman" w:hAnsi="Garamond"/>
      <w:sz w:val="20"/>
      <w:szCs w:val="24"/>
      <w:lang w:eastAsia="ro-RO"/>
    </w:rPr>
  </w:style>
  <w:style w:type="paragraph" w:customStyle="1" w:styleId="Stil1">
    <w:name w:val="Stil1"/>
    <w:basedOn w:val="Garamond"/>
    <w:qFormat/>
    <w:rsid w:val="00237268"/>
  </w:style>
  <w:style w:type="character" w:customStyle="1" w:styleId="FootnoteTextChar1">
    <w:name w:val="Footnote Text Char1"/>
    <w:uiPriority w:val="99"/>
    <w:semiHidden/>
    <w:qFormat/>
    <w:rsid w:val="00237268"/>
    <w:rPr>
      <w:lang w:eastAsia="en-US"/>
    </w:rPr>
  </w:style>
  <w:style w:type="character" w:customStyle="1" w:styleId="tal1">
    <w:name w:val="tal1"/>
    <w:basedOn w:val="DefaultParagraphFont"/>
    <w:qFormat/>
    <w:rsid w:val="00237268"/>
  </w:style>
  <w:style w:type="character" w:customStyle="1" w:styleId="tpa1">
    <w:name w:val="tpa1"/>
    <w:basedOn w:val="DefaultParagraphFont"/>
    <w:qFormat/>
    <w:rsid w:val="00237268"/>
  </w:style>
  <w:style w:type="character" w:customStyle="1" w:styleId="BalloonTextChar1">
    <w:name w:val="Balloon Text Char1"/>
    <w:uiPriority w:val="99"/>
    <w:semiHidden/>
    <w:qFormat/>
    <w:rsid w:val="00237268"/>
    <w:rPr>
      <w:rFonts w:ascii="Tahoma" w:hAnsi="Tahoma" w:cs="Tahoma"/>
      <w:sz w:val="16"/>
      <w:szCs w:val="16"/>
      <w:lang w:eastAsia="en-US"/>
    </w:rPr>
  </w:style>
  <w:style w:type="character" w:customStyle="1" w:styleId="DocumentMapChar1">
    <w:name w:val="Document Map Char1"/>
    <w:uiPriority w:val="99"/>
    <w:semiHidden/>
    <w:qFormat/>
    <w:rsid w:val="00237268"/>
    <w:rPr>
      <w:rFonts w:ascii="Tahoma" w:hAnsi="Tahoma" w:cs="Tahoma"/>
      <w:sz w:val="16"/>
      <w:szCs w:val="16"/>
      <w:lang w:eastAsia="en-US"/>
    </w:rPr>
  </w:style>
  <w:style w:type="character" w:customStyle="1" w:styleId="MacroTextChar1">
    <w:name w:val="Macro Text Char1"/>
    <w:uiPriority w:val="99"/>
    <w:semiHidden/>
    <w:qFormat/>
    <w:rsid w:val="00237268"/>
    <w:rPr>
      <w:rFonts w:ascii="Courier New" w:hAnsi="Courier New" w:cs="Courier New"/>
      <w:lang w:eastAsia="en-US"/>
    </w:rPr>
  </w:style>
  <w:style w:type="character" w:customStyle="1" w:styleId="EndnoteTextChar1">
    <w:name w:val="Endnote Text Char1"/>
    <w:uiPriority w:val="99"/>
    <w:semiHidden/>
    <w:qFormat/>
    <w:rsid w:val="00237268"/>
    <w:rPr>
      <w:lang w:eastAsia="en-US"/>
    </w:rPr>
  </w:style>
  <w:style w:type="paragraph" w:customStyle="1" w:styleId="ListParagraph1">
    <w:name w:val="List Paragraph1"/>
    <w:basedOn w:val="Normal"/>
    <w:qFormat/>
    <w:rsid w:val="0023726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o-RO"/>
    </w:rPr>
  </w:style>
  <w:style w:type="paragraph" w:styleId="NoSpacing">
    <w:name w:val="No Spacing"/>
    <w:uiPriority w:val="1"/>
    <w:qFormat/>
    <w:rsid w:val="00237268"/>
    <w:pPr>
      <w:spacing w:after="0" w:line="240" w:lineRule="auto"/>
      <w:jc w:val="both"/>
    </w:pPr>
    <w:rPr>
      <w:rFonts w:ascii="Palatino Linotype" w:eastAsia="Calibri" w:hAnsi="Palatino Linotype" w:cs="Times New Roman"/>
      <w:sz w:val="24"/>
    </w:rPr>
  </w:style>
  <w:style w:type="character" w:customStyle="1" w:styleId="stlitera">
    <w:name w:val="st_litera"/>
    <w:basedOn w:val="DefaultParagraphFont"/>
    <w:qFormat/>
    <w:rsid w:val="00237268"/>
  </w:style>
  <w:style w:type="character" w:customStyle="1" w:styleId="sttlitera">
    <w:name w:val="st_tlitera"/>
    <w:basedOn w:val="DefaultParagraphFont"/>
    <w:qFormat/>
    <w:rsid w:val="00237268"/>
  </w:style>
  <w:style w:type="character" w:customStyle="1" w:styleId="tpa">
    <w:name w:val="tpa"/>
    <w:basedOn w:val="DefaultParagraphFont"/>
    <w:qFormat/>
    <w:rsid w:val="00237268"/>
  </w:style>
  <w:style w:type="paragraph" w:customStyle="1" w:styleId="Style2">
    <w:name w:val="Style 2"/>
    <w:basedOn w:val="Normal"/>
    <w:qFormat/>
    <w:rsid w:val="00237268"/>
    <w:pPr>
      <w:widowControl w:val="0"/>
      <w:spacing w:after="0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o-RO"/>
    </w:rPr>
  </w:style>
  <w:style w:type="paragraph" w:customStyle="1" w:styleId="NormalWeb1">
    <w:name w:val="Normal (Web)1"/>
    <w:basedOn w:val="Normal"/>
    <w:qFormat/>
    <w:rsid w:val="00237268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7">
    <w:name w:val="Style 7"/>
    <w:basedOn w:val="Normal"/>
    <w:qFormat/>
    <w:rsid w:val="00237268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color w:val="000000"/>
      <w:sz w:val="20"/>
      <w:szCs w:val="20"/>
      <w:lang w:eastAsia="ro-RO"/>
    </w:rPr>
  </w:style>
  <w:style w:type="character" w:customStyle="1" w:styleId="part">
    <w:name w:val="p_art"/>
    <w:qFormat/>
    <w:rsid w:val="00237268"/>
  </w:style>
  <w:style w:type="character" w:customStyle="1" w:styleId="sttalineat">
    <w:name w:val="st_talineat"/>
    <w:basedOn w:val="DefaultParagraphFont"/>
    <w:qFormat/>
    <w:rsid w:val="00237268"/>
  </w:style>
  <w:style w:type="character" w:customStyle="1" w:styleId="sttpar">
    <w:name w:val="st_tpar"/>
    <w:basedOn w:val="DefaultParagraphFont"/>
    <w:qFormat/>
    <w:rsid w:val="00237268"/>
  </w:style>
  <w:style w:type="character" w:customStyle="1" w:styleId="do1">
    <w:name w:val="do1"/>
    <w:qFormat/>
    <w:rsid w:val="00237268"/>
    <w:rPr>
      <w:b/>
      <w:bCs/>
      <w:sz w:val="26"/>
      <w:szCs w:val="26"/>
    </w:rPr>
  </w:style>
  <w:style w:type="character" w:customStyle="1" w:styleId="apple-converted-space">
    <w:name w:val="apple-converted-space"/>
    <w:basedOn w:val="DefaultParagraphFont"/>
    <w:qFormat/>
    <w:rsid w:val="00237268"/>
  </w:style>
  <w:style w:type="character" w:customStyle="1" w:styleId="fontstyle01">
    <w:name w:val="fontstyle01"/>
    <w:basedOn w:val="DefaultParagraphFont"/>
    <w:qFormat/>
    <w:rsid w:val="00237268"/>
    <w:rPr>
      <w:rFonts w:ascii="TimesNewRomanPSMT" w:hAnsi="TimesNewRomanPSMT" w:hint="default"/>
      <w:color w:val="000000"/>
      <w:sz w:val="22"/>
      <w:szCs w:val="22"/>
    </w:rPr>
  </w:style>
  <w:style w:type="character" w:customStyle="1" w:styleId="fontstyle21">
    <w:name w:val="fontstyle21"/>
    <w:basedOn w:val="DefaultParagraphFont"/>
    <w:qFormat/>
    <w:rsid w:val="00237268"/>
    <w:rPr>
      <w:rFonts w:ascii="TimesNewRomanPS-BoldMT" w:hAnsi="TimesNewRomanPS-BoldMT" w:hint="default"/>
      <w:b/>
      <w:bCs/>
      <w:color w:val="000000"/>
      <w:sz w:val="22"/>
      <w:szCs w:val="22"/>
    </w:rPr>
  </w:style>
  <w:style w:type="character" w:customStyle="1" w:styleId="sden">
    <w:name w:val="s_den"/>
    <w:basedOn w:val="DefaultParagraphFont"/>
    <w:qFormat/>
    <w:rsid w:val="00237268"/>
  </w:style>
  <w:style w:type="character" w:customStyle="1" w:styleId="shdr">
    <w:name w:val="s_hdr"/>
    <w:basedOn w:val="DefaultParagraphFont"/>
    <w:qFormat/>
    <w:rsid w:val="00237268"/>
  </w:style>
  <w:style w:type="character" w:customStyle="1" w:styleId="FollowedHyperlink1">
    <w:name w:val="FollowedHyperlink1"/>
    <w:basedOn w:val="DefaultParagraphFont"/>
    <w:uiPriority w:val="99"/>
    <w:semiHidden/>
    <w:unhideWhenUsed/>
    <w:qFormat/>
    <w:rsid w:val="00237268"/>
    <w:rPr>
      <w:color w:val="800080"/>
      <w:u w:val="single"/>
    </w:rPr>
  </w:style>
  <w:style w:type="character" w:customStyle="1" w:styleId="fontstyle11">
    <w:name w:val="fontstyle11"/>
    <w:basedOn w:val="DefaultParagraphFont"/>
    <w:qFormat/>
    <w:rsid w:val="00237268"/>
    <w:rPr>
      <w:rFonts w:ascii="Bookman-DemiItalic" w:hAnsi="Bookman-DemiItalic" w:hint="default"/>
      <w:i/>
      <w:iCs/>
      <w:color w:val="000000"/>
      <w:sz w:val="22"/>
      <w:szCs w:val="22"/>
    </w:rPr>
  </w:style>
  <w:style w:type="character" w:customStyle="1" w:styleId="fontstyle31">
    <w:name w:val="fontstyle31"/>
    <w:basedOn w:val="DefaultParagraphFont"/>
    <w:qFormat/>
    <w:rsid w:val="00237268"/>
    <w:rPr>
      <w:rFonts w:ascii="BoldItalic" w:hAnsi="BoldItalic" w:hint="default"/>
      <w:b/>
      <w:bCs/>
      <w:i/>
      <w:iCs/>
      <w:color w:val="000000"/>
      <w:sz w:val="22"/>
      <w:szCs w:val="22"/>
    </w:rPr>
  </w:style>
  <w:style w:type="paragraph" w:customStyle="1" w:styleId="xxmsonormal">
    <w:name w:val="x_x_msonormal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aln">
    <w:name w:val="s_aln"/>
    <w:basedOn w:val="DefaultParagraphFont"/>
    <w:qFormat/>
    <w:rsid w:val="00237268"/>
  </w:style>
  <w:style w:type="character" w:customStyle="1" w:styleId="salnttl">
    <w:name w:val="s_aln_ttl"/>
    <w:basedOn w:val="DefaultParagraphFont"/>
    <w:qFormat/>
    <w:rsid w:val="00237268"/>
  </w:style>
  <w:style w:type="character" w:customStyle="1" w:styleId="salnbdy">
    <w:name w:val="s_aln_bdy"/>
    <w:basedOn w:val="DefaultParagraphFont"/>
    <w:qFormat/>
    <w:rsid w:val="00237268"/>
  </w:style>
  <w:style w:type="character" w:customStyle="1" w:styleId="ppar1">
    <w:name w:val="p_par1"/>
    <w:basedOn w:val="DefaultParagraphFont"/>
    <w:qFormat/>
    <w:rsid w:val="00237268"/>
    <w:rPr>
      <w:rFonts w:ascii="Verdana" w:hAnsi="Verdana" w:hint="default"/>
      <w:sz w:val="28"/>
      <w:szCs w:val="28"/>
    </w:rPr>
  </w:style>
  <w:style w:type="character" w:customStyle="1" w:styleId="slit">
    <w:name w:val="s_lit"/>
    <w:basedOn w:val="DefaultParagraphFont"/>
    <w:qFormat/>
    <w:rsid w:val="00237268"/>
  </w:style>
  <w:style w:type="character" w:customStyle="1" w:styleId="slitbdy">
    <w:name w:val="s_lit_bdy"/>
    <w:basedOn w:val="DefaultParagraphFont"/>
    <w:qFormat/>
    <w:rsid w:val="00237268"/>
  </w:style>
  <w:style w:type="character" w:customStyle="1" w:styleId="slitttl">
    <w:name w:val="s_lit_ttl"/>
    <w:basedOn w:val="DefaultParagraphFont"/>
    <w:qFormat/>
    <w:rsid w:val="00237268"/>
  </w:style>
  <w:style w:type="paragraph" w:customStyle="1" w:styleId="Revision1">
    <w:name w:val="Revision1"/>
    <w:hidden/>
    <w:uiPriority w:val="99"/>
    <w:semiHidden/>
    <w:qFormat/>
    <w:rsid w:val="00237268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slgi">
    <w:name w:val="s_lgi"/>
    <w:basedOn w:val="DefaultParagraphFont"/>
    <w:qFormat/>
    <w:rsid w:val="00237268"/>
  </w:style>
  <w:style w:type="paragraph" w:customStyle="1" w:styleId="al">
    <w:name w:val="a_l"/>
    <w:basedOn w:val="Normal"/>
    <w:rsid w:val="00237268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eastAsia="ro-RO"/>
    </w:rPr>
  </w:style>
  <w:style w:type="table" w:customStyle="1" w:styleId="TableNormal1">
    <w:name w:val="Table Normal1"/>
    <w:rsid w:val="00237268"/>
    <w:pPr>
      <w:spacing w:after="200" w:line="276" w:lineRule="auto"/>
    </w:pPr>
    <w:rPr>
      <w:rFonts w:ascii="Calibri" w:eastAsia="Calibri" w:hAnsi="Calibri" w:cs="Calibri"/>
      <w:lang w:val="ro-RO"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Grid"/>
    <w:rsid w:val="002372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602A7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602A7D"/>
    <w:pPr>
      <w:spacing w:before="240" w:after="0"/>
    </w:pPr>
    <w:rPr>
      <w:rFonts w:asciiTheme="minorHAnsi" w:hAnsiTheme="minorHAnsi" w:cstheme="minorHAnsi"/>
      <w:b/>
      <w:bC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602A7D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F37AF2"/>
    <w:pPr>
      <w:spacing w:after="0"/>
      <w:ind w:left="22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F37AF2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F37AF2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F37AF2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F37AF2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F37AF2"/>
    <w:pPr>
      <w:spacing w:after="0"/>
      <w:ind w:left="15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67C4D-0BBB-4DDC-9A86-0C2986AA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Barbulescu Adrian</dc:creator>
  <cp:keywords/>
  <dc:description/>
  <cp:lastModifiedBy>L2</cp:lastModifiedBy>
  <cp:revision>6</cp:revision>
  <cp:lastPrinted>2024-12-03T07:50:00Z</cp:lastPrinted>
  <dcterms:created xsi:type="dcterms:W3CDTF">2025-03-17T09:48:00Z</dcterms:created>
  <dcterms:modified xsi:type="dcterms:W3CDTF">2026-03-24T10:12:00Z</dcterms:modified>
</cp:coreProperties>
</file>